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B0167A" w:rsidRDefault="003732AF" w:rsidP="00B0167A">
      <w:pPr>
        <w:pStyle w:val="1izenburua"/>
        <w:spacing w:line="360" w:lineRule="auto"/>
        <w:rPr>
          <w:rFonts w:ascii="Arial" w:hAnsi="Arial" w:cs="Arial"/>
          <w:sz w:val="24"/>
          <w:szCs w:val="24"/>
          <w:lang w:val="eu-ES"/>
        </w:rPr>
      </w:pPr>
      <w:r>
        <w:rPr>
          <w:rFonts w:ascii="Arial" w:hAnsi="Arial" w:cs="Arial"/>
          <w:sz w:val="24"/>
          <w:szCs w:val="24"/>
          <w:lang w:val="eu-ES"/>
        </w:rPr>
        <w:t>Praktika txostenaren</w:t>
      </w:r>
      <w:r w:rsidR="00B0167A" w:rsidRPr="00B0167A">
        <w:rPr>
          <w:rFonts w:ascii="Arial" w:hAnsi="Arial" w:cs="Arial"/>
          <w:sz w:val="24"/>
          <w:szCs w:val="24"/>
          <w:lang w:val="eu-ES"/>
        </w:rPr>
        <w:t xml:space="preserve"> Ebaluatzeko Fitxa</w:t>
      </w:r>
    </w:p>
    <w:p w:rsidR="00320E9D" w:rsidRPr="00320E9D" w:rsidRDefault="00320E9D" w:rsidP="00320E9D">
      <w:pPr>
        <w:rPr>
          <w:lang w:val="eu-ES"/>
        </w:rPr>
      </w:pPr>
    </w:p>
    <w:p w:rsidR="00B0167A" w:rsidRDefault="00B0167A" w:rsidP="00B0167A">
      <w:pPr>
        <w:spacing w:before="100" w:beforeAutospacing="1" w:after="100" w:afterAutospacing="1" w:line="360" w:lineRule="auto"/>
        <w:rPr>
          <w:rFonts w:ascii="Arial" w:eastAsia="Times New Roman" w:hAnsi="Arial" w:cs="Arial"/>
          <w:sz w:val="24"/>
          <w:szCs w:val="24"/>
          <w:lang w:val="eu-ES" w:eastAsia="eu-ES"/>
        </w:rPr>
      </w:pPr>
      <w:r w:rsidRPr="00B0167A">
        <w:rPr>
          <w:rFonts w:ascii="Arial" w:eastAsia="Times New Roman" w:hAnsi="Arial" w:cs="Arial"/>
          <w:b/>
          <w:sz w:val="24"/>
          <w:szCs w:val="24"/>
          <w:lang w:val="eu-ES" w:eastAsia="eu-ES"/>
        </w:rPr>
        <w:t>Izena:</w:t>
      </w:r>
      <w:r w:rsidRPr="00B0167A">
        <w:rPr>
          <w:rFonts w:ascii="Arial" w:eastAsia="Times New Roman" w:hAnsi="Arial" w:cs="Arial"/>
          <w:sz w:val="24"/>
          <w:szCs w:val="24"/>
          <w:lang w:val="eu-ES" w:eastAsia="eu-ES"/>
        </w:rPr>
        <w:t xml:space="preserve"> __________________________</w:t>
      </w:r>
      <w:r w:rsidR="00320E9D">
        <w:rPr>
          <w:rFonts w:ascii="Arial" w:eastAsia="Times New Roman" w:hAnsi="Arial" w:cs="Arial"/>
          <w:sz w:val="24"/>
          <w:szCs w:val="24"/>
          <w:lang w:val="eu-ES" w:eastAsia="eu-ES"/>
        </w:rPr>
        <w:tab/>
      </w:r>
      <w:r w:rsidR="00320E9D">
        <w:rPr>
          <w:rFonts w:ascii="Arial" w:eastAsia="Times New Roman" w:hAnsi="Arial" w:cs="Arial"/>
          <w:sz w:val="24"/>
          <w:szCs w:val="24"/>
          <w:lang w:val="eu-ES" w:eastAsia="eu-ES"/>
        </w:rPr>
        <w:tab/>
      </w:r>
      <w:r w:rsidR="00320E9D">
        <w:rPr>
          <w:rFonts w:ascii="Arial" w:eastAsia="Times New Roman" w:hAnsi="Arial" w:cs="Arial"/>
          <w:sz w:val="24"/>
          <w:szCs w:val="24"/>
          <w:lang w:val="eu-ES" w:eastAsia="eu-ES"/>
        </w:rPr>
        <w:tab/>
      </w:r>
      <w:r w:rsidR="00320E9D">
        <w:rPr>
          <w:rFonts w:ascii="Arial" w:eastAsia="Times New Roman" w:hAnsi="Arial" w:cs="Arial"/>
          <w:sz w:val="24"/>
          <w:szCs w:val="24"/>
          <w:lang w:val="eu-ES" w:eastAsia="eu-ES"/>
        </w:rPr>
        <w:tab/>
      </w:r>
      <w:r w:rsidR="00320E9D">
        <w:rPr>
          <w:rFonts w:ascii="Arial" w:eastAsia="Times New Roman" w:hAnsi="Arial" w:cs="Arial"/>
          <w:sz w:val="24"/>
          <w:szCs w:val="24"/>
          <w:lang w:val="eu-ES" w:eastAsia="eu-ES"/>
        </w:rPr>
        <w:tab/>
      </w:r>
      <w:r w:rsidR="00320E9D">
        <w:rPr>
          <w:rFonts w:ascii="Arial" w:eastAsia="Times New Roman" w:hAnsi="Arial" w:cs="Arial"/>
          <w:sz w:val="24"/>
          <w:szCs w:val="24"/>
          <w:lang w:val="eu-ES" w:eastAsia="eu-ES"/>
        </w:rPr>
        <w:tab/>
      </w:r>
      <w:r w:rsidR="00320E9D" w:rsidRPr="00B0167A">
        <w:rPr>
          <w:rFonts w:ascii="Arial" w:eastAsia="Times New Roman" w:hAnsi="Arial" w:cs="Arial"/>
          <w:b/>
          <w:sz w:val="24"/>
          <w:szCs w:val="24"/>
          <w:lang w:val="eu-ES" w:eastAsia="eu-ES"/>
        </w:rPr>
        <w:t>Data:</w:t>
      </w:r>
      <w:r w:rsidR="00320E9D" w:rsidRPr="00B0167A">
        <w:rPr>
          <w:rFonts w:ascii="Arial" w:eastAsia="Times New Roman" w:hAnsi="Arial" w:cs="Arial"/>
          <w:sz w:val="24"/>
          <w:szCs w:val="24"/>
          <w:lang w:val="eu-ES" w:eastAsia="eu-ES"/>
        </w:rPr>
        <w:t xml:space="preserve"> __________________________</w:t>
      </w:r>
    </w:p>
    <w:p w:rsidR="00B33E73" w:rsidRDefault="00B33E73" w:rsidP="00B0167A">
      <w:pPr>
        <w:spacing w:before="100" w:beforeAutospacing="1" w:after="100" w:afterAutospacing="1" w:line="360" w:lineRule="auto"/>
        <w:rPr>
          <w:rFonts w:ascii="Arial" w:eastAsia="Times New Roman" w:hAnsi="Arial" w:cs="Arial"/>
          <w:sz w:val="24"/>
          <w:szCs w:val="24"/>
          <w:lang w:val="eu-ES" w:eastAsia="eu-ES"/>
        </w:rPr>
      </w:pPr>
    </w:p>
    <w:tbl>
      <w:tblPr>
        <w:tblStyle w:val="5sareta-taulailuna-1enfasia"/>
        <w:tblW w:w="12895" w:type="dxa"/>
        <w:jc w:val="center"/>
        <w:tblLook w:val="04A0" w:firstRow="1" w:lastRow="0" w:firstColumn="1" w:lastColumn="0" w:noHBand="0" w:noVBand="1"/>
      </w:tblPr>
      <w:tblGrid>
        <w:gridCol w:w="2350"/>
        <w:gridCol w:w="1614"/>
        <w:gridCol w:w="1440"/>
        <w:gridCol w:w="1962"/>
        <w:gridCol w:w="1560"/>
        <w:gridCol w:w="3969"/>
      </w:tblGrid>
      <w:tr w:rsidR="00B0167A" w:rsidRPr="00B0167A" w:rsidTr="00B0167A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50" w:type="dxa"/>
            <w:vAlign w:val="center"/>
          </w:tcPr>
          <w:p w:rsidR="00B0167A" w:rsidRPr="00B0167A" w:rsidRDefault="00B0167A" w:rsidP="00B0167A">
            <w:pPr>
              <w:spacing w:before="100" w:beforeAutospacing="1" w:after="100" w:afterAutospacing="1" w:line="360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val="eu-ES" w:eastAsia="eu-ES"/>
              </w:rPr>
            </w:pPr>
            <w:r w:rsidRPr="00B0167A">
              <w:rPr>
                <w:rFonts w:ascii="Arial" w:eastAsia="Times New Roman" w:hAnsi="Arial" w:cs="Arial"/>
                <w:sz w:val="24"/>
                <w:szCs w:val="24"/>
                <w:lang w:val="eu-ES" w:eastAsia="eu-ES"/>
              </w:rPr>
              <w:t>Adierazlea</w:t>
            </w:r>
          </w:p>
        </w:tc>
        <w:tc>
          <w:tcPr>
            <w:tcW w:w="1614" w:type="dxa"/>
            <w:vAlign w:val="center"/>
          </w:tcPr>
          <w:p w:rsidR="00B0167A" w:rsidRPr="00B0167A" w:rsidRDefault="00B0167A" w:rsidP="00B0167A">
            <w:pPr>
              <w:spacing w:before="100" w:beforeAutospacing="1" w:after="100" w:afterAutospacing="1" w:line="360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sz w:val="24"/>
                <w:szCs w:val="24"/>
                <w:lang w:val="eu-ES" w:eastAsia="eu-ES"/>
              </w:rPr>
            </w:pPr>
            <w:r w:rsidRPr="00B0167A">
              <w:rPr>
                <w:rFonts w:ascii="Arial" w:eastAsia="Times New Roman" w:hAnsi="Arial" w:cs="Arial"/>
                <w:sz w:val="24"/>
                <w:szCs w:val="24"/>
                <w:lang w:val="eu-ES" w:eastAsia="eu-ES"/>
              </w:rPr>
              <w:t>4 – Bikaina</w:t>
            </w:r>
          </w:p>
        </w:tc>
        <w:tc>
          <w:tcPr>
            <w:tcW w:w="1440" w:type="dxa"/>
            <w:vAlign w:val="center"/>
          </w:tcPr>
          <w:p w:rsidR="00B0167A" w:rsidRPr="00B0167A" w:rsidRDefault="00B0167A" w:rsidP="00B0167A">
            <w:pPr>
              <w:spacing w:before="100" w:beforeAutospacing="1" w:after="100" w:afterAutospacing="1" w:line="360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sz w:val="24"/>
                <w:szCs w:val="24"/>
                <w:lang w:val="eu-ES" w:eastAsia="eu-ES"/>
              </w:rPr>
            </w:pPr>
            <w:r w:rsidRPr="00B0167A">
              <w:rPr>
                <w:rFonts w:ascii="Arial" w:eastAsia="Times New Roman" w:hAnsi="Arial" w:cs="Arial"/>
                <w:sz w:val="24"/>
                <w:szCs w:val="24"/>
                <w:lang w:val="eu-ES" w:eastAsia="eu-ES"/>
              </w:rPr>
              <w:t>3 – Ongi</w:t>
            </w:r>
          </w:p>
        </w:tc>
        <w:tc>
          <w:tcPr>
            <w:tcW w:w="1962" w:type="dxa"/>
            <w:vAlign w:val="center"/>
          </w:tcPr>
          <w:p w:rsidR="00B0167A" w:rsidRPr="00B0167A" w:rsidRDefault="00B0167A" w:rsidP="00B0167A">
            <w:pPr>
              <w:spacing w:before="100" w:beforeAutospacing="1" w:after="100" w:afterAutospacing="1" w:line="360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sz w:val="24"/>
                <w:szCs w:val="24"/>
                <w:lang w:val="eu-ES" w:eastAsia="eu-ES"/>
              </w:rPr>
            </w:pPr>
            <w:r w:rsidRPr="00B0167A">
              <w:rPr>
                <w:rFonts w:ascii="Arial" w:eastAsia="Times New Roman" w:hAnsi="Arial" w:cs="Arial"/>
                <w:sz w:val="24"/>
                <w:szCs w:val="24"/>
                <w:lang w:val="eu-ES" w:eastAsia="eu-ES"/>
              </w:rPr>
              <w:t>2 – Hobetzeko</w:t>
            </w:r>
          </w:p>
        </w:tc>
        <w:tc>
          <w:tcPr>
            <w:tcW w:w="1560" w:type="dxa"/>
            <w:vAlign w:val="center"/>
          </w:tcPr>
          <w:p w:rsidR="00B0167A" w:rsidRPr="00B0167A" w:rsidRDefault="00B0167A" w:rsidP="00B0167A">
            <w:pPr>
              <w:spacing w:before="100" w:beforeAutospacing="1" w:after="100" w:afterAutospacing="1" w:line="360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sz w:val="24"/>
                <w:szCs w:val="24"/>
                <w:lang w:val="eu-ES" w:eastAsia="eu-ES"/>
              </w:rPr>
            </w:pPr>
            <w:r w:rsidRPr="00B0167A">
              <w:rPr>
                <w:rFonts w:ascii="Arial" w:eastAsia="Times New Roman" w:hAnsi="Arial" w:cs="Arial"/>
                <w:sz w:val="24"/>
                <w:szCs w:val="24"/>
                <w:lang w:val="eu-ES" w:eastAsia="eu-ES"/>
              </w:rPr>
              <w:t>1 – Eskasa</w:t>
            </w:r>
          </w:p>
        </w:tc>
        <w:tc>
          <w:tcPr>
            <w:tcW w:w="3969" w:type="dxa"/>
            <w:vAlign w:val="center"/>
          </w:tcPr>
          <w:p w:rsidR="00B0167A" w:rsidRPr="00B0167A" w:rsidRDefault="00B0167A" w:rsidP="00B0167A">
            <w:pPr>
              <w:spacing w:before="100" w:beforeAutospacing="1" w:after="100" w:afterAutospacing="1" w:line="360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sz w:val="24"/>
                <w:szCs w:val="24"/>
                <w:lang w:val="eu-ES" w:eastAsia="eu-ES"/>
              </w:rPr>
            </w:pPr>
            <w:r w:rsidRPr="00B0167A">
              <w:rPr>
                <w:rFonts w:ascii="Arial" w:eastAsia="Times New Roman" w:hAnsi="Arial" w:cs="Arial"/>
                <w:sz w:val="24"/>
                <w:szCs w:val="24"/>
                <w:lang w:val="eu-ES" w:eastAsia="eu-ES"/>
              </w:rPr>
              <w:t>Oharrak</w:t>
            </w:r>
          </w:p>
        </w:tc>
      </w:tr>
      <w:tr w:rsidR="00B0167A" w:rsidRPr="00B0167A" w:rsidTr="00B0167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50" w:type="dxa"/>
            <w:vAlign w:val="center"/>
          </w:tcPr>
          <w:p w:rsidR="00B0167A" w:rsidRPr="00B0167A" w:rsidRDefault="003732AF" w:rsidP="00B0167A">
            <w:pPr>
              <w:spacing w:before="100" w:beforeAutospacing="1" w:after="100" w:afterAutospacing="1" w:line="360" w:lineRule="auto"/>
              <w:rPr>
                <w:rFonts w:ascii="Arial" w:eastAsia="Times New Roman" w:hAnsi="Arial" w:cs="Arial"/>
                <w:sz w:val="24"/>
                <w:szCs w:val="24"/>
                <w:lang w:val="eu-ES" w:eastAsia="eu-ES"/>
              </w:rPr>
            </w:pPr>
            <w:r w:rsidRPr="003732AF">
              <w:rPr>
                <w:rFonts w:ascii="Arial" w:eastAsia="Times New Roman" w:hAnsi="Arial" w:cs="Arial"/>
                <w:sz w:val="24"/>
                <w:szCs w:val="24"/>
                <w:lang w:val="eu-ES" w:eastAsia="eu-ES"/>
              </w:rPr>
              <w:t>Egitura eta antolaket</w:t>
            </w:r>
            <w:r>
              <w:rPr>
                <w:rFonts w:ascii="Arial" w:eastAsia="Times New Roman" w:hAnsi="Arial" w:cs="Arial"/>
                <w:sz w:val="24"/>
                <w:szCs w:val="24"/>
                <w:lang w:val="eu-ES" w:eastAsia="eu-ES"/>
              </w:rPr>
              <w:t>a</w:t>
            </w:r>
          </w:p>
        </w:tc>
        <w:tc>
          <w:tcPr>
            <w:tcW w:w="1614" w:type="dxa"/>
            <w:vAlign w:val="center"/>
          </w:tcPr>
          <w:p w:rsidR="00B0167A" w:rsidRPr="00B0167A" w:rsidRDefault="00B0167A" w:rsidP="00B0167A">
            <w:pPr>
              <w:spacing w:before="100" w:beforeAutospacing="1" w:after="100" w:afterAutospacing="1"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sz w:val="24"/>
                <w:szCs w:val="24"/>
                <w:lang w:val="eu-ES" w:eastAsia="eu-ES"/>
              </w:rPr>
            </w:pPr>
            <w:r w:rsidRPr="00B0167A">
              <w:rPr>
                <w:rFonts w:ascii="Segoe UI Symbol" w:eastAsia="Times New Roman" w:hAnsi="Segoe UI Symbol" w:cs="Segoe UI Symbol"/>
                <w:sz w:val="24"/>
                <w:szCs w:val="24"/>
                <w:lang w:val="eu-ES" w:eastAsia="eu-ES"/>
              </w:rPr>
              <w:t>☐</w:t>
            </w:r>
          </w:p>
        </w:tc>
        <w:tc>
          <w:tcPr>
            <w:tcW w:w="1440" w:type="dxa"/>
            <w:vAlign w:val="center"/>
          </w:tcPr>
          <w:p w:rsidR="00B0167A" w:rsidRPr="00B0167A" w:rsidRDefault="00B0167A" w:rsidP="00B0167A">
            <w:pPr>
              <w:spacing w:before="100" w:beforeAutospacing="1" w:after="100" w:afterAutospacing="1"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sz w:val="24"/>
                <w:szCs w:val="24"/>
                <w:lang w:val="eu-ES" w:eastAsia="eu-ES"/>
              </w:rPr>
            </w:pPr>
            <w:r w:rsidRPr="00B0167A">
              <w:rPr>
                <w:rFonts w:ascii="Segoe UI Symbol" w:eastAsia="Times New Roman" w:hAnsi="Segoe UI Symbol" w:cs="Segoe UI Symbol"/>
                <w:sz w:val="24"/>
                <w:szCs w:val="24"/>
                <w:lang w:val="eu-ES" w:eastAsia="eu-ES"/>
              </w:rPr>
              <w:t>☐</w:t>
            </w:r>
          </w:p>
        </w:tc>
        <w:tc>
          <w:tcPr>
            <w:tcW w:w="1962" w:type="dxa"/>
            <w:vAlign w:val="center"/>
          </w:tcPr>
          <w:p w:rsidR="00B0167A" w:rsidRPr="00B0167A" w:rsidRDefault="00B0167A" w:rsidP="00B0167A">
            <w:pPr>
              <w:spacing w:before="100" w:beforeAutospacing="1" w:after="100" w:afterAutospacing="1"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sz w:val="24"/>
                <w:szCs w:val="24"/>
                <w:lang w:val="eu-ES" w:eastAsia="eu-ES"/>
              </w:rPr>
            </w:pPr>
            <w:r w:rsidRPr="00B0167A">
              <w:rPr>
                <w:rFonts w:ascii="Segoe UI Symbol" w:eastAsia="Times New Roman" w:hAnsi="Segoe UI Symbol" w:cs="Segoe UI Symbol"/>
                <w:sz w:val="24"/>
                <w:szCs w:val="24"/>
                <w:lang w:val="eu-ES" w:eastAsia="eu-ES"/>
              </w:rPr>
              <w:t>☐</w:t>
            </w:r>
          </w:p>
        </w:tc>
        <w:tc>
          <w:tcPr>
            <w:tcW w:w="1560" w:type="dxa"/>
            <w:vAlign w:val="center"/>
          </w:tcPr>
          <w:p w:rsidR="00B0167A" w:rsidRPr="00B0167A" w:rsidRDefault="00B0167A" w:rsidP="00B0167A">
            <w:pPr>
              <w:spacing w:before="100" w:beforeAutospacing="1" w:after="100" w:afterAutospacing="1"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sz w:val="24"/>
                <w:szCs w:val="24"/>
                <w:lang w:val="eu-ES" w:eastAsia="eu-ES"/>
              </w:rPr>
            </w:pPr>
            <w:r w:rsidRPr="00B0167A">
              <w:rPr>
                <w:rFonts w:ascii="Segoe UI Symbol" w:eastAsia="Times New Roman" w:hAnsi="Segoe UI Symbol" w:cs="Segoe UI Symbol"/>
                <w:sz w:val="24"/>
                <w:szCs w:val="24"/>
                <w:lang w:val="eu-ES" w:eastAsia="eu-ES"/>
              </w:rPr>
              <w:t>☐</w:t>
            </w:r>
          </w:p>
        </w:tc>
        <w:tc>
          <w:tcPr>
            <w:tcW w:w="3969" w:type="dxa"/>
          </w:tcPr>
          <w:p w:rsidR="00B0167A" w:rsidRPr="00B0167A" w:rsidRDefault="00B0167A" w:rsidP="00B0167A">
            <w:pPr>
              <w:spacing w:before="100" w:beforeAutospacing="1" w:after="100" w:afterAutospacing="1" w:line="360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sz w:val="24"/>
                <w:szCs w:val="24"/>
                <w:lang w:val="eu-ES" w:eastAsia="eu-ES"/>
              </w:rPr>
            </w:pPr>
          </w:p>
        </w:tc>
      </w:tr>
      <w:tr w:rsidR="00B0167A" w:rsidRPr="00B0167A" w:rsidTr="00B0167A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50" w:type="dxa"/>
            <w:vAlign w:val="center"/>
          </w:tcPr>
          <w:p w:rsidR="00B0167A" w:rsidRPr="00B0167A" w:rsidRDefault="003732AF" w:rsidP="00B0167A">
            <w:pPr>
              <w:spacing w:before="100" w:beforeAutospacing="1" w:after="100" w:afterAutospacing="1" w:line="360" w:lineRule="auto"/>
              <w:rPr>
                <w:rFonts w:ascii="Arial" w:eastAsia="Times New Roman" w:hAnsi="Arial" w:cs="Arial"/>
                <w:sz w:val="24"/>
                <w:szCs w:val="24"/>
                <w:lang w:val="eu-ES" w:eastAsia="eu-ES"/>
              </w:rPr>
            </w:pPr>
            <w:proofErr w:type="spellStart"/>
            <w:r w:rsidRPr="003732AF">
              <w:rPr>
                <w:rFonts w:ascii="Arial" w:eastAsia="Times New Roman" w:hAnsi="Arial" w:cs="Arial"/>
                <w:sz w:val="24"/>
                <w:szCs w:val="24"/>
                <w:lang w:val="eu-ES" w:eastAsia="eu-ES"/>
              </w:rPr>
              <w:t>Edukien</w:t>
            </w:r>
            <w:proofErr w:type="spellEnd"/>
            <w:r w:rsidRPr="003732AF">
              <w:rPr>
                <w:rFonts w:ascii="Arial" w:eastAsia="Times New Roman" w:hAnsi="Arial" w:cs="Arial"/>
                <w:sz w:val="24"/>
                <w:szCs w:val="24"/>
                <w:lang w:val="eu-ES" w:eastAsia="eu-ES"/>
              </w:rPr>
              <w:t xml:space="preserve"> </w:t>
            </w:r>
            <w:proofErr w:type="spellStart"/>
            <w:r w:rsidRPr="003732AF">
              <w:rPr>
                <w:rFonts w:ascii="Arial" w:eastAsia="Times New Roman" w:hAnsi="Arial" w:cs="Arial"/>
                <w:sz w:val="24"/>
                <w:szCs w:val="24"/>
                <w:lang w:val="eu-ES" w:eastAsia="eu-ES"/>
              </w:rPr>
              <w:t>zehaztasuna</w:t>
            </w:r>
            <w:proofErr w:type="spellEnd"/>
          </w:p>
        </w:tc>
        <w:tc>
          <w:tcPr>
            <w:tcW w:w="1614" w:type="dxa"/>
            <w:vAlign w:val="center"/>
          </w:tcPr>
          <w:p w:rsidR="00B0167A" w:rsidRPr="00B0167A" w:rsidRDefault="00B0167A" w:rsidP="00B0167A">
            <w:pPr>
              <w:spacing w:before="100" w:beforeAutospacing="1" w:after="100" w:afterAutospacing="1"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sz w:val="24"/>
                <w:szCs w:val="24"/>
                <w:lang w:val="eu-ES" w:eastAsia="eu-ES"/>
              </w:rPr>
            </w:pPr>
            <w:r w:rsidRPr="00B0167A">
              <w:rPr>
                <w:rFonts w:ascii="Segoe UI Symbol" w:eastAsia="Times New Roman" w:hAnsi="Segoe UI Symbol" w:cs="Segoe UI Symbol"/>
                <w:sz w:val="24"/>
                <w:szCs w:val="24"/>
                <w:lang w:val="eu-ES" w:eastAsia="eu-ES"/>
              </w:rPr>
              <w:t>☐</w:t>
            </w:r>
          </w:p>
        </w:tc>
        <w:tc>
          <w:tcPr>
            <w:tcW w:w="1440" w:type="dxa"/>
            <w:vAlign w:val="center"/>
          </w:tcPr>
          <w:p w:rsidR="00B0167A" w:rsidRPr="00B0167A" w:rsidRDefault="00B0167A" w:rsidP="00B0167A">
            <w:pPr>
              <w:spacing w:before="100" w:beforeAutospacing="1" w:after="100" w:afterAutospacing="1"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sz w:val="24"/>
                <w:szCs w:val="24"/>
                <w:lang w:val="eu-ES" w:eastAsia="eu-ES"/>
              </w:rPr>
            </w:pPr>
            <w:r w:rsidRPr="00B0167A">
              <w:rPr>
                <w:rFonts w:ascii="Segoe UI Symbol" w:eastAsia="Times New Roman" w:hAnsi="Segoe UI Symbol" w:cs="Segoe UI Symbol"/>
                <w:sz w:val="24"/>
                <w:szCs w:val="24"/>
                <w:lang w:val="eu-ES" w:eastAsia="eu-ES"/>
              </w:rPr>
              <w:t>☐</w:t>
            </w:r>
          </w:p>
        </w:tc>
        <w:tc>
          <w:tcPr>
            <w:tcW w:w="1962" w:type="dxa"/>
            <w:vAlign w:val="center"/>
          </w:tcPr>
          <w:p w:rsidR="00B0167A" w:rsidRPr="00B0167A" w:rsidRDefault="00B0167A" w:rsidP="00B0167A">
            <w:pPr>
              <w:spacing w:before="100" w:beforeAutospacing="1" w:after="100" w:afterAutospacing="1"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sz w:val="24"/>
                <w:szCs w:val="24"/>
                <w:lang w:val="eu-ES" w:eastAsia="eu-ES"/>
              </w:rPr>
            </w:pPr>
            <w:r w:rsidRPr="00B0167A">
              <w:rPr>
                <w:rFonts w:ascii="Segoe UI Symbol" w:eastAsia="Times New Roman" w:hAnsi="Segoe UI Symbol" w:cs="Segoe UI Symbol"/>
                <w:sz w:val="24"/>
                <w:szCs w:val="24"/>
                <w:lang w:val="eu-ES" w:eastAsia="eu-ES"/>
              </w:rPr>
              <w:t>☐</w:t>
            </w:r>
          </w:p>
        </w:tc>
        <w:tc>
          <w:tcPr>
            <w:tcW w:w="1560" w:type="dxa"/>
            <w:vAlign w:val="center"/>
          </w:tcPr>
          <w:p w:rsidR="00B0167A" w:rsidRPr="00B0167A" w:rsidRDefault="00B0167A" w:rsidP="00B0167A">
            <w:pPr>
              <w:spacing w:before="100" w:beforeAutospacing="1" w:after="100" w:afterAutospacing="1"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sz w:val="24"/>
                <w:szCs w:val="24"/>
                <w:lang w:val="eu-ES" w:eastAsia="eu-ES"/>
              </w:rPr>
            </w:pPr>
            <w:r w:rsidRPr="00B0167A">
              <w:rPr>
                <w:rFonts w:ascii="Segoe UI Symbol" w:eastAsia="Times New Roman" w:hAnsi="Segoe UI Symbol" w:cs="Segoe UI Symbol"/>
                <w:sz w:val="24"/>
                <w:szCs w:val="24"/>
                <w:lang w:val="eu-ES" w:eastAsia="eu-ES"/>
              </w:rPr>
              <w:t>☐</w:t>
            </w:r>
          </w:p>
        </w:tc>
        <w:tc>
          <w:tcPr>
            <w:tcW w:w="3969" w:type="dxa"/>
          </w:tcPr>
          <w:p w:rsidR="00B0167A" w:rsidRPr="00B0167A" w:rsidRDefault="00B0167A" w:rsidP="00B0167A">
            <w:pPr>
              <w:spacing w:before="100" w:beforeAutospacing="1" w:after="100" w:afterAutospacing="1" w:line="36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sz w:val="24"/>
                <w:szCs w:val="24"/>
                <w:lang w:val="eu-ES" w:eastAsia="eu-ES"/>
              </w:rPr>
            </w:pPr>
          </w:p>
        </w:tc>
      </w:tr>
      <w:tr w:rsidR="00B0167A" w:rsidRPr="00B0167A" w:rsidTr="00B0167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50" w:type="dxa"/>
            <w:vAlign w:val="center"/>
          </w:tcPr>
          <w:p w:rsidR="00B0167A" w:rsidRPr="00B0167A" w:rsidRDefault="003732AF" w:rsidP="00B0167A">
            <w:pPr>
              <w:spacing w:before="100" w:beforeAutospacing="1" w:after="100" w:afterAutospacing="1" w:line="360" w:lineRule="auto"/>
              <w:rPr>
                <w:rFonts w:ascii="Arial" w:eastAsia="Times New Roman" w:hAnsi="Arial" w:cs="Arial"/>
                <w:sz w:val="24"/>
                <w:szCs w:val="24"/>
                <w:lang w:val="eu-ES" w:eastAsia="eu-ES"/>
              </w:rPr>
            </w:pPr>
            <w:r>
              <w:rPr>
                <w:rFonts w:ascii="Arial" w:eastAsia="Times New Roman" w:hAnsi="Arial" w:cs="Arial"/>
                <w:sz w:val="24"/>
                <w:szCs w:val="24"/>
                <w:lang w:val="eu-ES" w:eastAsia="eu-ES"/>
              </w:rPr>
              <w:t>Hizkera eta idazkera</w:t>
            </w:r>
          </w:p>
        </w:tc>
        <w:tc>
          <w:tcPr>
            <w:tcW w:w="1614" w:type="dxa"/>
            <w:vAlign w:val="center"/>
          </w:tcPr>
          <w:p w:rsidR="00B0167A" w:rsidRPr="00B0167A" w:rsidRDefault="00B0167A" w:rsidP="00B0167A">
            <w:pPr>
              <w:spacing w:before="100" w:beforeAutospacing="1" w:after="100" w:afterAutospacing="1"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sz w:val="24"/>
                <w:szCs w:val="24"/>
                <w:lang w:val="eu-ES" w:eastAsia="eu-ES"/>
              </w:rPr>
            </w:pPr>
            <w:r w:rsidRPr="00B0167A">
              <w:rPr>
                <w:rFonts w:ascii="Segoe UI Symbol" w:eastAsia="Times New Roman" w:hAnsi="Segoe UI Symbol" w:cs="Segoe UI Symbol"/>
                <w:sz w:val="24"/>
                <w:szCs w:val="24"/>
                <w:lang w:val="eu-ES" w:eastAsia="eu-ES"/>
              </w:rPr>
              <w:t>☐</w:t>
            </w:r>
          </w:p>
        </w:tc>
        <w:tc>
          <w:tcPr>
            <w:tcW w:w="1440" w:type="dxa"/>
            <w:vAlign w:val="center"/>
          </w:tcPr>
          <w:p w:rsidR="00B0167A" w:rsidRPr="00B0167A" w:rsidRDefault="00B0167A" w:rsidP="00B0167A">
            <w:pPr>
              <w:spacing w:before="100" w:beforeAutospacing="1" w:after="100" w:afterAutospacing="1"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sz w:val="24"/>
                <w:szCs w:val="24"/>
                <w:lang w:val="eu-ES" w:eastAsia="eu-ES"/>
              </w:rPr>
            </w:pPr>
            <w:r w:rsidRPr="00B0167A">
              <w:rPr>
                <w:rFonts w:ascii="Segoe UI Symbol" w:eastAsia="Times New Roman" w:hAnsi="Segoe UI Symbol" w:cs="Segoe UI Symbol"/>
                <w:sz w:val="24"/>
                <w:szCs w:val="24"/>
                <w:lang w:val="eu-ES" w:eastAsia="eu-ES"/>
              </w:rPr>
              <w:t>☐</w:t>
            </w:r>
          </w:p>
        </w:tc>
        <w:tc>
          <w:tcPr>
            <w:tcW w:w="1962" w:type="dxa"/>
            <w:vAlign w:val="center"/>
          </w:tcPr>
          <w:p w:rsidR="00B0167A" w:rsidRPr="00B0167A" w:rsidRDefault="00B0167A" w:rsidP="00B0167A">
            <w:pPr>
              <w:spacing w:before="100" w:beforeAutospacing="1" w:after="100" w:afterAutospacing="1"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sz w:val="24"/>
                <w:szCs w:val="24"/>
                <w:lang w:val="eu-ES" w:eastAsia="eu-ES"/>
              </w:rPr>
            </w:pPr>
            <w:r w:rsidRPr="00B0167A">
              <w:rPr>
                <w:rFonts w:ascii="Segoe UI Symbol" w:eastAsia="Times New Roman" w:hAnsi="Segoe UI Symbol" w:cs="Segoe UI Symbol"/>
                <w:sz w:val="24"/>
                <w:szCs w:val="24"/>
                <w:lang w:val="eu-ES" w:eastAsia="eu-ES"/>
              </w:rPr>
              <w:t>☐</w:t>
            </w:r>
          </w:p>
        </w:tc>
        <w:tc>
          <w:tcPr>
            <w:tcW w:w="1560" w:type="dxa"/>
            <w:vAlign w:val="center"/>
          </w:tcPr>
          <w:p w:rsidR="00B0167A" w:rsidRPr="00B0167A" w:rsidRDefault="00B0167A" w:rsidP="00B0167A">
            <w:pPr>
              <w:spacing w:before="100" w:beforeAutospacing="1" w:after="100" w:afterAutospacing="1"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sz w:val="24"/>
                <w:szCs w:val="24"/>
                <w:lang w:val="eu-ES" w:eastAsia="eu-ES"/>
              </w:rPr>
            </w:pPr>
            <w:r w:rsidRPr="00B0167A">
              <w:rPr>
                <w:rFonts w:ascii="Segoe UI Symbol" w:eastAsia="Times New Roman" w:hAnsi="Segoe UI Symbol" w:cs="Segoe UI Symbol"/>
                <w:sz w:val="24"/>
                <w:szCs w:val="24"/>
                <w:lang w:val="eu-ES" w:eastAsia="eu-ES"/>
              </w:rPr>
              <w:t>☐</w:t>
            </w:r>
          </w:p>
        </w:tc>
        <w:tc>
          <w:tcPr>
            <w:tcW w:w="3969" w:type="dxa"/>
          </w:tcPr>
          <w:p w:rsidR="00B0167A" w:rsidRPr="00B0167A" w:rsidRDefault="00B0167A" w:rsidP="00B0167A">
            <w:pPr>
              <w:spacing w:before="100" w:beforeAutospacing="1" w:after="100" w:afterAutospacing="1" w:line="360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sz w:val="24"/>
                <w:szCs w:val="24"/>
                <w:lang w:val="eu-ES" w:eastAsia="eu-ES"/>
              </w:rPr>
            </w:pPr>
          </w:p>
        </w:tc>
      </w:tr>
      <w:tr w:rsidR="00B0167A" w:rsidRPr="00B0167A" w:rsidTr="00B0167A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50" w:type="dxa"/>
            <w:vAlign w:val="center"/>
          </w:tcPr>
          <w:p w:rsidR="00B0167A" w:rsidRPr="00B0167A" w:rsidRDefault="003732AF" w:rsidP="00B0167A">
            <w:pPr>
              <w:spacing w:before="100" w:beforeAutospacing="1" w:after="100" w:afterAutospacing="1" w:line="360" w:lineRule="auto"/>
              <w:rPr>
                <w:rFonts w:ascii="Arial" w:eastAsia="Times New Roman" w:hAnsi="Arial" w:cs="Arial"/>
                <w:sz w:val="24"/>
                <w:szCs w:val="24"/>
                <w:lang w:val="eu-ES" w:eastAsia="eu-ES"/>
              </w:rPr>
            </w:pPr>
            <w:r>
              <w:rPr>
                <w:rFonts w:ascii="Arial" w:eastAsia="Times New Roman" w:hAnsi="Arial" w:cs="Arial"/>
                <w:sz w:val="24"/>
                <w:szCs w:val="24"/>
                <w:lang w:val="eu-ES" w:eastAsia="eu-ES"/>
              </w:rPr>
              <w:t>Datuak eta grafikoak</w:t>
            </w:r>
          </w:p>
        </w:tc>
        <w:tc>
          <w:tcPr>
            <w:tcW w:w="1614" w:type="dxa"/>
            <w:vAlign w:val="center"/>
          </w:tcPr>
          <w:p w:rsidR="00B0167A" w:rsidRPr="00B0167A" w:rsidRDefault="00B0167A" w:rsidP="00B0167A">
            <w:pPr>
              <w:spacing w:before="100" w:beforeAutospacing="1" w:after="100" w:afterAutospacing="1"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sz w:val="24"/>
                <w:szCs w:val="24"/>
                <w:lang w:val="eu-ES" w:eastAsia="eu-ES"/>
              </w:rPr>
            </w:pPr>
            <w:r w:rsidRPr="00B0167A">
              <w:rPr>
                <w:rFonts w:ascii="Segoe UI Symbol" w:eastAsia="Times New Roman" w:hAnsi="Segoe UI Symbol" w:cs="Segoe UI Symbol"/>
                <w:sz w:val="24"/>
                <w:szCs w:val="24"/>
                <w:lang w:val="eu-ES" w:eastAsia="eu-ES"/>
              </w:rPr>
              <w:t>☐</w:t>
            </w:r>
          </w:p>
        </w:tc>
        <w:tc>
          <w:tcPr>
            <w:tcW w:w="1440" w:type="dxa"/>
            <w:vAlign w:val="center"/>
          </w:tcPr>
          <w:p w:rsidR="00B0167A" w:rsidRPr="00B0167A" w:rsidRDefault="00B0167A" w:rsidP="00B0167A">
            <w:pPr>
              <w:spacing w:before="100" w:beforeAutospacing="1" w:after="100" w:afterAutospacing="1"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sz w:val="24"/>
                <w:szCs w:val="24"/>
                <w:lang w:val="eu-ES" w:eastAsia="eu-ES"/>
              </w:rPr>
            </w:pPr>
            <w:r w:rsidRPr="00B0167A">
              <w:rPr>
                <w:rFonts w:ascii="Segoe UI Symbol" w:eastAsia="Times New Roman" w:hAnsi="Segoe UI Symbol" w:cs="Segoe UI Symbol"/>
                <w:sz w:val="24"/>
                <w:szCs w:val="24"/>
                <w:lang w:val="eu-ES" w:eastAsia="eu-ES"/>
              </w:rPr>
              <w:t>☐</w:t>
            </w:r>
          </w:p>
        </w:tc>
        <w:tc>
          <w:tcPr>
            <w:tcW w:w="1962" w:type="dxa"/>
            <w:vAlign w:val="center"/>
          </w:tcPr>
          <w:p w:rsidR="00B0167A" w:rsidRPr="00B0167A" w:rsidRDefault="00B0167A" w:rsidP="00B0167A">
            <w:pPr>
              <w:spacing w:before="100" w:beforeAutospacing="1" w:after="100" w:afterAutospacing="1"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sz w:val="24"/>
                <w:szCs w:val="24"/>
                <w:lang w:val="eu-ES" w:eastAsia="eu-ES"/>
              </w:rPr>
            </w:pPr>
            <w:r w:rsidRPr="00B0167A">
              <w:rPr>
                <w:rFonts w:ascii="Segoe UI Symbol" w:eastAsia="Times New Roman" w:hAnsi="Segoe UI Symbol" w:cs="Segoe UI Symbol"/>
                <w:sz w:val="24"/>
                <w:szCs w:val="24"/>
                <w:lang w:val="eu-ES" w:eastAsia="eu-ES"/>
              </w:rPr>
              <w:t>☐</w:t>
            </w:r>
          </w:p>
        </w:tc>
        <w:tc>
          <w:tcPr>
            <w:tcW w:w="1560" w:type="dxa"/>
            <w:vAlign w:val="center"/>
          </w:tcPr>
          <w:p w:rsidR="00B0167A" w:rsidRPr="00B0167A" w:rsidRDefault="00B0167A" w:rsidP="00B0167A">
            <w:pPr>
              <w:spacing w:before="100" w:beforeAutospacing="1" w:after="100" w:afterAutospacing="1"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sz w:val="24"/>
                <w:szCs w:val="24"/>
                <w:lang w:val="eu-ES" w:eastAsia="eu-ES"/>
              </w:rPr>
            </w:pPr>
            <w:r w:rsidRPr="00B0167A">
              <w:rPr>
                <w:rFonts w:ascii="Segoe UI Symbol" w:eastAsia="Times New Roman" w:hAnsi="Segoe UI Symbol" w:cs="Segoe UI Symbol"/>
                <w:sz w:val="24"/>
                <w:szCs w:val="24"/>
                <w:lang w:val="eu-ES" w:eastAsia="eu-ES"/>
              </w:rPr>
              <w:t>☐</w:t>
            </w:r>
          </w:p>
        </w:tc>
        <w:tc>
          <w:tcPr>
            <w:tcW w:w="3969" w:type="dxa"/>
          </w:tcPr>
          <w:p w:rsidR="00B0167A" w:rsidRPr="00B0167A" w:rsidRDefault="00B0167A" w:rsidP="00B0167A">
            <w:pPr>
              <w:spacing w:before="100" w:beforeAutospacing="1" w:after="100" w:afterAutospacing="1" w:line="36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sz w:val="24"/>
                <w:szCs w:val="24"/>
                <w:lang w:val="eu-ES" w:eastAsia="eu-ES"/>
              </w:rPr>
            </w:pPr>
          </w:p>
        </w:tc>
      </w:tr>
      <w:tr w:rsidR="00B0167A" w:rsidRPr="00B0167A" w:rsidTr="00B0167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50" w:type="dxa"/>
            <w:vAlign w:val="center"/>
          </w:tcPr>
          <w:p w:rsidR="00B0167A" w:rsidRPr="00B0167A" w:rsidRDefault="003732AF" w:rsidP="00B0167A">
            <w:pPr>
              <w:spacing w:before="100" w:beforeAutospacing="1" w:after="100" w:afterAutospacing="1" w:line="360" w:lineRule="auto"/>
              <w:rPr>
                <w:rFonts w:ascii="Arial" w:eastAsia="Times New Roman" w:hAnsi="Arial" w:cs="Arial"/>
                <w:sz w:val="24"/>
                <w:szCs w:val="24"/>
                <w:lang w:val="eu-ES" w:eastAsia="eu-ES"/>
              </w:rPr>
            </w:pPr>
            <w:r>
              <w:rPr>
                <w:rFonts w:ascii="Arial" w:eastAsia="Times New Roman" w:hAnsi="Arial" w:cs="Arial"/>
                <w:sz w:val="24"/>
                <w:szCs w:val="24"/>
                <w:lang w:val="eu-ES" w:eastAsia="eu-ES"/>
              </w:rPr>
              <w:t>Ondorioak eta analisiak</w:t>
            </w:r>
          </w:p>
        </w:tc>
        <w:tc>
          <w:tcPr>
            <w:tcW w:w="1614" w:type="dxa"/>
            <w:vAlign w:val="center"/>
          </w:tcPr>
          <w:p w:rsidR="00B0167A" w:rsidRPr="00B0167A" w:rsidRDefault="00B0167A" w:rsidP="00B0167A">
            <w:pPr>
              <w:spacing w:before="100" w:beforeAutospacing="1" w:after="100" w:afterAutospacing="1"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sz w:val="24"/>
                <w:szCs w:val="24"/>
                <w:lang w:val="eu-ES" w:eastAsia="eu-ES"/>
              </w:rPr>
            </w:pPr>
            <w:r w:rsidRPr="00B0167A">
              <w:rPr>
                <w:rFonts w:ascii="Segoe UI Symbol" w:eastAsia="Times New Roman" w:hAnsi="Segoe UI Symbol" w:cs="Segoe UI Symbol"/>
                <w:sz w:val="24"/>
                <w:szCs w:val="24"/>
                <w:lang w:val="eu-ES" w:eastAsia="eu-ES"/>
              </w:rPr>
              <w:t>☐</w:t>
            </w:r>
          </w:p>
        </w:tc>
        <w:tc>
          <w:tcPr>
            <w:tcW w:w="1440" w:type="dxa"/>
            <w:vAlign w:val="center"/>
          </w:tcPr>
          <w:p w:rsidR="00B0167A" w:rsidRPr="00B0167A" w:rsidRDefault="00B0167A" w:rsidP="00B0167A">
            <w:pPr>
              <w:spacing w:before="100" w:beforeAutospacing="1" w:after="100" w:afterAutospacing="1"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sz w:val="24"/>
                <w:szCs w:val="24"/>
                <w:lang w:val="eu-ES" w:eastAsia="eu-ES"/>
              </w:rPr>
            </w:pPr>
            <w:r w:rsidRPr="00B0167A">
              <w:rPr>
                <w:rFonts w:ascii="Segoe UI Symbol" w:eastAsia="Times New Roman" w:hAnsi="Segoe UI Symbol" w:cs="Segoe UI Symbol"/>
                <w:sz w:val="24"/>
                <w:szCs w:val="24"/>
                <w:lang w:val="eu-ES" w:eastAsia="eu-ES"/>
              </w:rPr>
              <w:t>☐</w:t>
            </w:r>
          </w:p>
        </w:tc>
        <w:tc>
          <w:tcPr>
            <w:tcW w:w="1962" w:type="dxa"/>
            <w:vAlign w:val="center"/>
          </w:tcPr>
          <w:p w:rsidR="00B0167A" w:rsidRPr="00B0167A" w:rsidRDefault="00B0167A" w:rsidP="00B0167A">
            <w:pPr>
              <w:spacing w:before="100" w:beforeAutospacing="1" w:after="100" w:afterAutospacing="1"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sz w:val="24"/>
                <w:szCs w:val="24"/>
                <w:lang w:val="eu-ES" w:eastAsia="eu-ES"/>
              </w:rPr>
            </w:pPr>
            <w:r w:rsidRPr="00B0167A">
              <w:rPr>
                <w:rFonts w:ascii="Segoe UI Symbol" w:eastAsia="Times New Roman" w:hAnsi="Segoe UI Symbol" w:cs="Segoe UI Symbol"/>
                <w:sz w:val="24"/>
                <w:szCs w:val="24"/>
                <w:lang w:val="eu-ES" w:eastAsia="eu-ES"/>
              </w:rPr>
              <w:t>☐</w:t>
            </w:r>
          </w:p>
        </w:tc>
        <w:tc>
          <w:tcPr>
            <w:tcW w:w="1560" w:type="dxa"/>
            <w:vAlign w:val="center"/>
          </w:tcPr>
          <w:p w:rsidR="00B0167A" w:rsidRPr="00B0167A" w:rsidRDefault="00B0167A" w:rsidP="00B0167A">
            <w:pPr>
              <w:spacing w:before="100" w:beforeAutospacing="1" w:after="100" w:afterAutospacing="1"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sz w:val="24"/>
                <w:szCs w:val="24"/>
                <w:lang w:val="eu-ES" w:eastAsia="eu-ES"/>
              </w:rPr>
            </w:pPr>
            <w:r w:rsidRPr="00B0167A">
              <w:rPr>
                <w:rFonts w:ascii="Segoe UI Symbol" w:eastAsia="Times New Roman" w:hAnsi="Segoe UI Symbol" w:cs="Segoe UI Symbol"/>
                <w:sz w:val="24"/>
                <w:szCs w:val="24"/>
                <w:lang w:val="eu-ES" w:eastAsia="eu-ES"/>
              </w:rPr>
              <w:t>☐</w:t>
            </w:r>
          </w:p>
        </w:tc>
        <w:tc>
          <w:tcPr>
            <w:tcW w:w="3969" w:type="dxa"/>
          </w:tcPr>
          <w:p w:rsidR="00B0167A" w:rsidRPr="00B0167A" w:rsidRDefault="00B0167A" w:rsidP="00B0167A">
            <w:pPr>
              <w:spacing w:before="100" w:beforeAutospacing="1" w:after="100" w:afterAutospacing="1" w:line="360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sz w:val="24"/>
                <w:szCs w:val="24"/>
                <w:lang w:val="eu-ES" w:eastAsia="eu-ES"/>
              </w:rPr>
            </w:pPr>
          </w:p>
        </w:tc>
      </w:tr>
    </w:tbl>
    <w:p w:rsidR="00B0167A" w:rsidRDefault="00B0167A" w:rsidP="00B0167A">
      <w:pPr>
        <w:spacing w:before="100" w:beforeAutospacing="1" w:after="100" w:afterAutospacing="1" w:line="360" w:lineRule="auto"/>
        <w:rPr>
          <w:rFonts w:ascii="Arial" w:eastAsia="Times New Roman" w:hAnsi="Arial" w:cs="Arial"/>
          <w:sz w:val="24"/>
          <w:szCs w:val="24"/>
          <w:lang w:val="eu-ES" w:eastAsia="eu-ES"/>
        </w:rPr>
      </w:pPr>
    </w:p>
    <w:p w:rsidR="003732AF" w:rsidRDefault="003732AF" w:rsidP="00B0167A">
      <w:pPr>
        <w:spacing w:before="100" w:beforeAutospacing="1" w:after="100" w:afterAutospacing="1" w:line="360" w:lineRule="auto"/>
        <w:rPr>
          <w:rFonts w:ascii="Arial" w:eastAsia="Times New Roman" w:hAnsi="Arial" w:cs="Arial"/>
          <w:b/>
          <w:sz w:val="24"/>
          <w:szCs w:val="24"/>
          <w:lang w:val="eu-ES" w:eastAsia="eu-ES"/>
        </w:rPr>
      </w:pPr>
    </w:p>
    <w:p w:rsidR="003732AF" w:rsidRDefault="003732AF" w:rsidP="00B0167A">
      <w:pPr>
        <w:spacing w:before="100" w:beforeAutospacing="1" w:after="100" w:afterAutospacing="1" w:line="360" w:lineRule="auto"/>
        <w:rPr>
          <w:rFonts w:ascii="Arial" w:eastAsia="Times New Roman" w:hAnsi="Arial" w:cs="Arial"/>
          <w:b/>
          <w:sz w:val="24"/>
          <w:szCs w:val="24"/>
          <w:lang w:val="eu-ES" w:eastAsia="eu-ES"/>
        </w:rPr>
      </w:pPr>
    </w:p>
    <w:p w:rsidR="00B0167A" w:rsidRPr="00B0167A" w:rsidRDefault="00B0167A" w:rsidP="00B0167A">
      <w:pPr>
        <w:spacing w:before="100" w:beforeAutospacing="1" w:after="100" w:afterAutospacing="1" w:line="360" w:lineRule="auto"/>
        <w:rPr>
          <w:rFonts w:ascii="Arial" w:eastAsia="Times New Roman" w:hAnsi="Arial" w:cs="Arial"/>
          <w:b/>
          <w:sz w:val="24"/>
          <w:szCs w:val="24"/>
          <w:lang w:val="eu-ES" w:eastAsia="eu-ES"/>
        </w:rPr>
      </w:pPr>
      <w:r w:rsidRPr="00B0167A">
        <w:rPr>
          <w:rFonts w:ascii="Arial" w:eastAsia="Times New Roman" w:hAnsi="Arial" w:cs="Arial"/>
          <w:b/>
          <w:sz w:val="24"/>
          <w:szCs w:val="24"/>
          <w:lang w:val="eu-ES" w:eastAsia="eu-ES"/>
        </w:rPr>
        <w:t>Azken oharrak / gomendioak:</w:t>
      </w:r>
    </w:p>
    <w:p w:rsidR="00B0167A" w:rsidRPr="00B0167A" w:rsidRDefault="00B0167A" w:rsidP="00B0167A">
      <w:pPr>
        <w:spacing w:before="100" w:beforeAutospacing="1" w:after="100" w:afterAutospacing="1" w:line="360" w:lineRule="auto"/>
        <w:rPr>
          <w:rFonts w:ascii="Arial" w:eastAsia="Times New Roman" w:hAnsi="Arial" w:cs="Arial"/>
          <w:sz w:val="24"/>
          <w:szCs w:val="24"/>
          <w:lang w:val="eu-ES" w:eastAsia="eu-ES"/>
        </w:rPr>
      </w:pPr>
      <w:r w:rsidRPr="00B0167A">
        <w:rPr>
          <w:rFonts w:ascii="Arial" w:eastAsia="Times New Roman" w:hAnsi="Arial" w:cs="Arial"/>
          <w:sz w:val="24"/>
          <w:szCs w:val="24"/>
          <w:lang w:val="eu-ES" w:eastAsia="eu-ES"/>
        </w:rPr>
        <w:t>__________________________________________________________________</w:t>
      </w:r>
      <w:r w:rsidR="00320E9D">
        <w:rPr>
          <w:rFonts w:ascii="Arial" w:eastAsia="Times New Roman" w:hAnsi="Arial" w:cs="Arial"/>
          <w:sz w:val="24"/>
          <w:szCs w:val="24"/>
          <w:lang w:val="eu-ES" w:eastAsia="eu-ES"/>
        </w:rPr>
        <w:t>_____________________________</w:t>
      </w:r>
    </w:p>
    <w:p w:rsidR="00B0167A" w:rsidRPr="00B0167A" w:rsidRDefault="00B0167A" w:rsidP="00B0167A">
      <w:pPr>
        <w:spacing w:before="100" w:beforeAutospacing="1" w:after="100" w:afterAutospacing="1" w:line="360" w:lineRule="auto"/>
        <w:rPr>
          <w:rFonts w:ascii="Arial" w:eastAsia="Times New Roman" w:hAnsi="Arial" w:cs="Arial"/>
          <w:sz w:val="24"/>
          <w:szCs w:val="24"/>
          <w:lang w:val="eu-ES" w:eastAsia="eu-ES"/>
        </w:rPr>
      </w:pPr>
      <w:r w:rsidRPr="00B0167A">
        <w:rPr>
          <w:rFonts w:ascii="Arial" w:eastAsia="Times New Roman" w:hAnsi="Arial" w:cs="Arial"/>
          <w:sz w:val="24"/>
          <w:szCs w:val="24"/>
          <w:lang w:val="eu-ES" w:eastAsia="eu-ES"/>
        </w:rPr>
        <w:t>__________________________________________________________________</w:t>
      </w:r>
      <w:r w:rsidR="00320E9D">
        <w:rPr>
          <w:rFonts w:ascii="Arial" w:eastAsia="Times New Roman" w:hAnsi="Arial" w:cs="Arial"/>
          <w:sz w:val="24"/>
          <w:szCs w:val="24"/>
          <w:lang w:val="eu-ES" w:eastAsia="eu-ES"/>
        </w:rPr>
        <w:t>_____________________________</w:t>
      </w:r>
    </w:p>
    <w:p w:rsidR="00B0167A" w:rsidRDefault="00B0167A" w:rsidP="00B0167A">
      <w:pPr>
        <w:spacing w:before="100" w:beforeAutospacing="1" w:after="100" w:afterAutospacing="1" w:line="360" w:lineRule="auto"/>
        <w:rPr>
          <w:rFonts w:ascii="Arial" w:eastAsia="Times New Roman" w:hAnsi="Arial" w:cs="Arial"/>
          <w:sz w:val="24"/>
          <w:szCs w:val="24"/>
          <w:lang w:val="eu-ES" w:eastAsia="eu-ES"/>
        </w:rPr>
      </w:pPr>
      <w:r w:rsidRPr="00B0167A">
        <w:rPr>
          <w:rFonts w:ascii="Arial" w:eastAsia="Times New Roman" w:hAnsi="Arial" w:cs="Arial"/>
          <w:sz w:val="24"/>
          <w:szCs w:val="24"/>
          <w:lang w:val="eu-ES" w:eastAsia="eu-ES"/>
        </w:rPr>
        <w:t>__________________________________________________________________</w:t>
      </w:r>
      <w:r w:rsidR="00320E9D">
        <w:rPr>
          <w:rFonts w:ascii="Arial" w:eastAsia="Times New Roman" w:hAnsi="Arial" w:cs="Arial"/>
          <w:sz w:val="24"/>
          <w:szCs w:val="24"/>
          <w:lang w:val="eu-ES" w:eastAsia="eu-ES"/>
        </w:rPr>
        <w:t>_____________________________</w:t>
      </w:r>
    </w:p>
    <w:p w:rsidR="00B0167A" w:rsidRPr="00B0167A" w:rsidRDefault="00B0167A" w:rsidP="00B0167A">
      <w:pPr>
        <w:spacing w:before="100" w:beforeAutospacing="1" w:after="100" w:afterAutospacing="1" w:line="360" w:lineRule="auto"/>
        <w:rPr>
          <w:rFonts w:ascii="Arial" w:eastAsia="Times New Roman" w:hAnsi="Arial" w:cs="Arial"/>
          <w:b/>
          <w:sz w:val="24"/>
          <w:szCs w:val="24"/>
          <w:lang w:val="eu-ES" w:eastAsia="eu-ES"/>
        </w:rPr>
      </w:pPr>
      <w:r w:rsidRPr="00B0167A">
        <w:rPr>
          <w:rFonts w:ascii="Arial" w:eastAsia="Times New Roman" w:hAnsi="Arial" w:cs="Arial"/>
          <w:b/>
          <w:sz w:val="24"/>
          <w:szCs w:val="24"/>
          <w:lang w:val="eu-ES" w:eastAsia="eu-ES"/>
        </w:rPr>
        <w:t>Puntuazio orokorra:</w:t>
      </w:r>
    </w:p>
    <w:p w:rsidR="00B0167A" w:rsidRPr="00B0167A" w:rsidRDefault="00731825" w:rsidP="00B0167A">
      <w:pPr>
        <w:spacing w:before="100" w:beforeAutospacing="1" w:after="100" w:afterAutospacing="1" w:line="360" w:lineRule="auto"/>
        <w:rPr>
          <w:rFonts w:ascii="Arial" w:eastAsia="Times New Roman" w:hAnsi="Arial" w:cs="Arial"/>
          <w:sz w:val="24"/>
          <w:szCs w:val="24"/>
          <w:lang w:val="eu-ES" w:eastAsia="eu-ES"/>
        </w:rPr>
      </w:pPr>
      <w:r>
        <w:rPr>
          <w:rFonts w:ascii="Arial" w:eastAsia="Times New Roman" w:hAnsi="Arial" w:cs="Arial"/>
          <w:sz w:val="24"/>
          <w:szCs w:val="24"/>
          <w:lang w:val="eu-ES" w:eastAsia="eu-ES"/>
        </w:rPr>
        <w:t>___ / 1</w:t>
      </w:r>
      <w:r w:rsidR="00B0167A" w:rsidRPr="00B0167A">
        <w:rPr>
          <w:rFonts w:ascii="Arial" w:eastAsia="Times New Roman" w:hAnsi="Arial" w:cs="Arial"/>
          <w:sz w:val="24"/>
          <w:szCs w:val="24"/>
          <w:lang w:val="eu-ES" w:eastAsia="eu-ES"/>
        </w:rPr>
        <w:t>0 puntu</w:t>
      </w:r>
    </w:p>
    <w:p w:rsidR="00B0167A" w:rsidRPr="00B0167A" w:rsidRDefault="00B0167A" w:rsidP="00B0167A">
      <w:pPr>
        <w:spacing w:before="100" w:beforeAutospacing="1" w:after="100" w:afterAutospacing="1" w:line="360" w:lineRule="auto"/>
        <w:rPr>
          <w:rFonts w:ascii="Arial" w:eastAsia="Times New Roman" w:hAnsi="Arial" w:cs="Arial"/>
          <w:sz w:val="24"/>
          <w:szCs w:val="24"/>
          <w:lang w:val="eu-ES" w:eastAsia="eu-ES"/>
        </w:rPr>
      </w:pPr>
      <w:r w:rsidRPr="00B0167A">
        <w:rPr>
          <w:rFonts w:ascii="Arial" w:eastAsia="Times New Roman" w:hAnsi="Arial" w:cs="Arial"/>
          <w:sz w:val="24"/>
          <w:szCs w:val="24"/>
          <w:lang w:val="eu-ES" w:eastAsia="eu-ES"/>
        </w:rPr>
        <w:t>___ / 4 batezbesteko</w:t>
      </w:r>
    </w:p>
    <w:p w:rsidR="00B0167A" w:rsidRPr="00B0167A" w:rsidRDefault="00B0167A" w:rsidP="00B0167A">
      <w:pPr>
        <w:spacing w:before="100" w:beforeAutospacing="1" w:after="100" w:afterAutospacing="1" w:line="360" w:lineRule="auto"/>
        <w:rPr>
          <w:rFonts w:ascii="Arial" w:eastAsia="Times New Roman" w:hAnsi="Arial" w:cs="Arial"/>
          <w:b/>
          <w:sz w:val="24"/>
          <w:szCs w:val="24"/>
          <w:lang w:val="eu-ES" w:eastAsia="eu-ES"/>
        </w:rPr>
      </w:pPr>
      <w:r w:rsidRPr="00B0167A">
        <w:rPr>
          <w:rFonts w:ascii="Arial" w:eastAsia="Times New Roman" w:hAnsi="Arial" w:cs="Arial"/>
          <w:b/>
          <w:sz w:val="24"/>
          <w:szCs w:val="24"/>
          <w:lang w:val="eu-ES" w:eastAsia="eu-ES"/>
        </w:rPr>
        <w:t>Balorazioa:</w:t>
      </w:r>
      <w:bookmarkStart w:id="0" w:name="_GoBack"/>
      <w:bookmarkEnd w:id="0"/>
    </w:p>
    <w:p w:rsidR="00B0167A" w:rsidRPr="00B0167A" w:rsidRDefault="00B0167A" w:rsidP="00B0167A">
      <w:pPr>
        <w:spacing w:before="100" w:beforeAutospacing="1" w:after="100" w:afterAutospacing="1" w:line="360" w:lineRule="auto"/>
        <w:rPr>
          <w:rFonts w:ascii="Arial" w:eastAsia="Times New Roman" w:hAnsi="Arial" w:cs="Arial"/>
          <w:sz w:val="24"/>
          <w:szCs w:val="24"/>
          <w:lang w:val="eu-ES" w:eastAsia="eu-ES"/>
        </w:rPr>
      </w:pPr>
      <w:r w:rsidRPr="00B0167A">
        <w:rPr>
          <w:rFonts w:ascii="Segoe UI Symbol" w:eastAsia="Times New Roman" w:hAnsi="Segoe UI Symbol" w:cs="Segoe UI Symbol"/>
          <w:sz w:val="24"/>
          <w:szCs w:val="24"/>
          <w:lang w:val="eu-ES" w:eastAsia="eu-ES"/>
        </w:rPr>
        <w:t>☐</w:t>
      </w:r>
      <w:r w:rsidRPr="00B0167A">
        <w:rPr>
          <w:rFonts w:ascii="Arial" w:eastAsia="Times New Roman" w:hAnsi="Arial" w:cs="Arial"/>
          <w:sz w:val="24"/>
          <w:szCs w:val="24"/>
          <w:lang w:val="eu-ES" w:eastAsia="eu-ES"/>
        </w:rPr>
        <w:t xml:space="preserve"> Bikaina (</w:t>
      </w:r>
      <w:r w:rsidR="00731825">
        <w:rPr>
          <w:rFonts w:ascii="Arial" w:eastAsia="Times New Roman" w:hAnsi="Arial" w:cs="Arial"/>
          <w:sz w:val="24"/>
          <w:szCs w:val="24"/>
          <w:lang w:val="eu-ES" w:eastAsia="eu-ES"/>
        </w:rPr>
        <w:t>9-1</w:t>
      </w:r>
      <w:r w:rsidRPr="00B0167A">
        <w:rPr>
          <w:rFonts w:ascii="Arial" w:eastAsia="Times New Roman" w:hAnsi="Arial" w:cs="Arial"/>
          <w:sz w:val="24"/>
          <w:szCs w:val="24"/>
          <w:lang w:val="eu-ES" w:eastAsia="eu-ES"/>
        </w:rPr>
        <w:t>0)</w:t>
      </w:r>
    </w:p>
    <w:p w:rsidR="00B0167A" w:rsidRPr="00B0167A" w:rsidRDefault="00B0167A" w:rsidP="00B0167A">
      <w:pPr>
        <w:spacing w:before="100" w:beforeAutospacing="1" w:after="100" w:afterAutospacing="1" w:line="360" w:lineRule="auto"/>
        <w:rPr>
          <w:rFonts w:ascii="Arial" w:eastAsia="Times New Roman" w:hAnsi="Arial" w:cs="Arial"/>
          <w:sz w:val="24"/>
          <w:szCs w:val="24"/>
          <w:lang w:val="eu-ES" w:eastAsia="eu-ES"/>
        </w:rPr>
      </w:pPr>
      <w:r w:rsidRPr="00B0167A">
        <w:rPr>
          <w:rFonts w:ascii="Segoe UI Symbol" w:eastAsia="Times New Roman" w:hAnsi="Segoe UI Symbol" w:cs="Segoe UI Symbol"/>
          <w:sz w:val="24"/>
          <w:szCs w:val="24"/>
          <w:lang w:val="eu-ES" w:eastAsia="eu-ES"/>
        </w:rPr>
        <w:t>☐</w:t>
      </w:r>
      <w:r w:rsidR="00731825">
        <w:rPr>
          <w:rFonts w:ascii="Arial" w:eastAsia="Times New Roman" w:hAnsi="Arial" w:cs="Arial"/>
          <w:sz w:val="24"/>
          <w:szCs w:val="24"/>
          <w:lang w:val="eu-ES" w:eastAsia="eu-ES"/>
        </w:rPr>
        <w:t xml:space="preserve"> Ongi (7-8</w:t>
      </w:r>
      <w:r w:rsidRPr="00B0167A">
        <w:rPr>
          <w:rFonts w:ascii="Arial" w:eastAsia="Times New Roman" w:hAnsi="Arial" w:cs="Arial"/>
          <w:sz w:val="24"/>
          <w:szCs w:val="24"/>
          <w:lang w:val="eu-ES" w:eastAsia="eu-ES"/>
        </w:rPr>
        <w:t>)</w:t>
      </w:r>
    </w:p>
    <w:p w:rsidR="00B0167A" w:rsidRPr="00B0167A" w:rsidRDefault="00B0167A" w:rsidP="00B0167A">
      <w:pPr>
        <w:spacing w:before="100" w:beforeAutospacing="1" w:after="100" w:afterAutospacing="1" w:line="360" w:lineRule="auto"/>
        <w:rPr>
          <w:rFonts w:ascii="Arial" w:eastAsia="Times New Roman" w:hAnsi="Arial" w:cs="Arial"/>
          <w:sz w:val="24"/>
          <w:szCs w:val="24"/>
          <w:lang w:val="eu-ES" w:eastAsia="eu-ES"/>
        </w:rPr>
      </w:pPr>
      <w:r w:rsidRPr="00B0167A">
        <w:rPr>
          <w:rFonts w:ascii="Segoe UI Symbol" w:eastAsia="Times New Roman" w:hAnsi="Segoe UI Symbol" w:cs="Segoe UI Symbol"/>
          <w:sz w:val="24"/>
          <w:szCs w:val="24"/>
          <w:lang w:val="eu-ES" w:eastAsia="eu-ES"/>
        </w:rPr>
        <w:t>☐</w:t>
      </w:r>
      <w:r w:rsidR="00731825">
        <w:rPr>
          <w:rFonts w:ascii="Arial" w:eastAsia="Times New Roman" w:hAnsi="Arial" w:cs="Arial"/>
          <w:sz w:val="24"/>
          <w:szCs w:val="24"/>
          <w:lang w:val="eu-ES" w:eastAsia="eu-ES"/>
        </w:rPr>
        <w:t xml:space="preserve"> Hobetzeko (6-7</w:t>
      </w:r>
      <w:r w:rsidRPr="00B0167A">
        <w:rPr>
          <w:rFonts w:ascii="Arial" w:eastAsia="Times New Roman" w:hAnsi="Arial" w:cs="Arial"/>
          <w:sz w:val="24"/>
          <w:szCs w:val="24"/>
          <w:lang w:val="eu-ES" w:eastAsia="eu-ES"/>
        </w:rPr>
        <w:t>)</w:t>
      </w:r>
    </w:p>
    <w:p w:rsidR="005E4B8F" w:rsidRPr="00B0167A" w:rsidRDefault="00B0167A" w:rsidP="00B0167A">
      <w:pPr>
        <w:spacing w:before="100" w:beforeAutospacing="1" w:after="100" w:afterAutospacing="1" w:line="360" w:lineRule="auto"/>
        <w:rPr>
          <w:rFonts w:ascii="Arial" w:eastAsia="Times New Roman" w:hAnsi="Arial" w:cs="Arial"/>
          <w:sz w:val="24"/>
          <w:szCs w:val="24"/>
          <w:lang w:val="eu-ES" w:eastAsia="eu-ES"/>
        </w:rPr>
      </w:pPr>
      <w:r w:rsidRPr="00B0167A">
        <w:rPr>
          <w:rFonts w:ascii="Segoe UI Symbol" w:eastAsia="Times New Roman" w:hAnsi="Segoe UI Symbol" w:cs="Segoe UI Symbol"/>
          <w:sz w:val="24"/>
          <w:szCs w:val="24"/>
          <w:lang w:val="eu-ES" w:eastAsia="eu-ES"/>
        </w:rPr>
        <w:t>☐</w:t>
      </w:r>
      <w:r w:rsidRPr="00B0167A">
        <w:rPr>
          <w:rFonts w:ascii="Arial" w:eastAsia="Times New Roman" w:hAnsi="Arial" w:cs="Arial"/>
          <w:sz w:val="24"/>
          <w:szCs w:val="24"/>
          <w:lang w:val="eu-ES" w:eastAsia="eu-ES"/>
        </w:rPr>
        <w:t xml:space="preserve"> Eskasa (5 edo gutxiago)</w:t>
      </w:r>
    </w:p>
    <w:sectPr w:rsidR="005E4B8F" w:rsidRPr="00B0167A" w:rsidSect="00B0167A">
      <w:headerReference w:type="default" r:id="rId12"/>
      <w:footerReference w:type="default" r:id="rId13"/>
      <w:pgSz w:w="15840" w:h="12240" w:orient="landscape"/>
      <w:pgMar w:top="1418" w:right="1701" w:bottom="1418" w:left="1418" w:header="142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C82656" w:rsidRDefault="00C82656" w:rsidP="00530AAA">
      <w:pPr>
        <w:spacing w:after="0" w:line="240" w:lineRule="auto"/>
      </w:pPr>
      <w:r>
        <w:separator/>
      </w:r>
    </w:p>
  </w:endnote>
  <w:endnote w:type="continuationSeparator" w:id="0">
    <w:p w:rsidR="00C82656" w:rsidRDefault="00C82656" w:rsidP="00530AA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Yu Gothic UI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ourier">
    <w:panose1 w:val="02070409020205020404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460339317"/>
      <w:docPartObj>
        <w:docPartGallery w:val="Page Numbers (Bottom of Page)"/>
        <w:docPartUnique/>
      </w:docPartObj>
    </w:sdtPr>
    <w:sdtEndPr/>
    <w:sdtContent>
      <w:p w:rsidR="00093622" w:rsidRDefault="00093622">
        <w:pPr>
          <w:pStyle w:val="Orri-oin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3732AF" w:rsidRPr="003732AF">
          <w:rPr>
            <w:noProof/>
            <w:lang w:val="eu-ES"/>
          </w:rPr>
          <w:t>2</w:t>
        </w:r>
        <w:r>
          <w:fldChar w:fldCharType="end"/>
        </w:r>
      </w:p>
    </w:sdtContent>
  </w:sdt>
  <w:p w:rsidR="00093622" w:rsidRDefault="00093622">
    <w:pPr>
      <w:pStyle w:val="Orri-o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C82656" w:rsidRDefault="00C82656" w:rsidP="00530AAA">
      <w:pPr>
        <w:spacing w:after="0" w:line="240" w:lineRule="auto"/>
      </w:pPr>
      <w:r>
        <w:separator/>
      </w:r>
    </w:p>
  </w:footnote>
  <w:footnote w:type="continuationSeparator" w:id="0">
    <w:p w:rsidR="00C82656" w:rsidRDefault="00C82656" w:rsidP="00530AA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30AAA" w:rsidRDefault="00597254" w:rsidP="00530AAA">
    <w:pPr>
      <w:pStyle w:val="1izenburua"/>
      <w:spacing w:line="360" w:lineRule="auto"/>
      <w:jc w:val="right"/>
      <w:rPr>
        <w:rFonts w:ascii="Arial" w:hAnsi="Arial" w:cs="Arial"/>
        <w:lang w:val="eu-ES"/>
      </w:rPr>
    </w:pPr>
    <w:r>
      <w:rPr>
        <w:noProof/>
        <w:lang w:val="eu-ES" w:eastAsia="eu-ES"/>
      </w:rPr>
      <w:drawing>
        <wp:anchor distT="0" distB="0" distL="114300" distR="114300" simplePos="0" relativeHeight="251661312" behindDoc="0" locked="0" layoutInCell="1" allowOverlap="1" wp14:anchorId="292FB70F" wp14:editId="268E7DA9">
          <wp:simplePos x="0" y="0"/>
          <wp:positionH relativeFrom="margin">
            <wp:align>left</wp:align>
          </wp:positionH>
          <wp:positionV relativeFrom="paragraph">
            <wp:posOffset>182245</wp:posOffset>
          </wp:positionV>
          <wp:extent cx="1050475" cy="611079"/>
          <wp:effectExtent l="0" t="0" r="0" b="0"/>
          <wp:wrapNone/>
          <wp:docPr id="19" name="Irudia 1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Originala sloganarekin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50475" cy="611079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093622">
      <w:rPr>
        <w:noProof/>
        <w:lang w:val="eu-ES" w:eastAsia="eu-ES"/>
      </w:rPr>
      <w:drawing>
        <wp:anchor distT="114300" distB="114300" distL="114300" distR="114300" simplePos="0" relativeHeight="251659264" behindDoc="0" locked="0" layoutInCell="1" hidden="0" allowOverlap="1" wp14:anchorId="0478F42E" wp14:editId="2F3C440E">
          <wp:simplePos x="0" y="0"/>
          <wp:positionH relativeFrom="margin">
            <wp:align>right</wp:align>
          </wp:positionH>
          <wp:positionV relativeFrom="paragraph">
            <wp:posOffset>118110</wp:posOffset>
          </wp:positionV>
          <wp:extent cx="1281113" cy="547384"/>
          <wp:effectExtent l="0" t="0" r="0" b="5080"/>
          <wp:wrapNone/>
          <wp:docPr id="18" name="image23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3.png"/>
                  <pic:cNvPicPr preferRelativeResize="0"/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281113" cy="547384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  <w:p w:rsidR="00530AAA" w:rsidRDefault="00530AAA">
    <w:pPr>
      <w:pStyle w:val="Goiburua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7E"/>
    <w:multiLevelType w:val="singleLevel"/>
    <w:tmpl w:val="FB12693A"/>
    <w:lvl w:ilvl="0">
      <w:start w:val="1"/>
      <w:numFmt w:val="decimal"/>
      <w:pStyle w:val="Zenbaki-zerrenda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1" w15:restartNumberingAfterBreak="0">
    <w:nsid w:val="FFFFFF7F"/>
    <w:multiLevelType w:val="singleLevel"/>
    <w:tmpl w:val="38441652"/>
    <w:lvl w:ilvl="0">
      <w:start w:val="1"/>
      <w:numFmt w:val="decimal"/>
      <w:pStyle w:val="Zenbaki-zerrenda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2" w15:restartNumberingAfterBreak="0">
    <w:nsid w:val="FFFFFF82"/>
    <w:multiLevelType w:val="singleLevel"/>
    <w:tmpl w:val="F3EAFDEC"/>
    <w:lvl w:ilvl="0">
      <w:start w:val="1"/>
      <w:numFmt w:val="bullet"/>
      <w:pStyle w:val="Bulet-zerrenda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3" w15:restartNumberingAfterBreak="0">
    <w:nsid w:val="FFFFFF83"/>
    <w:multiLevelType w:val="singleLevel"/>
    <w:tmpl w:val="3D1EFFD4"/>
    <w:lvl w:ilvl="0">
      <w:start w:val="1"/>
      <w:numFmt w:val="bullet"/>
      <w:pStyle w:val="Bulet-zerrenda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4" w15:restartNumberingAfterBreak="0">
    <w:nsid w:val="FFFFFF88"/>
    <w:multiLevelType w:val="singleLevel"/>
    <w:tmpl w:val="D0A62B40"/>
    <w:lvl w:ilvl="0">
      <w:start w:val="1"/>
      <w:numFmt w:val="decimal"/>
      <w:pStyle w:val="Zenbaki-zerrenda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5" w15:restartNumberingAfterBreak="0">
    <w:nsid w:val="FFFFFF89"/>
    <w:multiLevelType w:val="singleLevel"/>
    <w:tmpl w:val="29761A62"/>
    <w:lvl w:ilvl="0">
      <w:start w:val="1"/>
      <w:numFmt w:val="bullet"/>
      <w:pStyle w:val="Bulet-zerrenda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6" w15:restartNumberingAfterBreak="0">
    <w:nsid w:val="063A2238"/>
    <w:multiLevelType w:val="multilevel"/>
    <w:tmpl w:val="0B7862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097D21C4"/>
    <w:multiLevelType w:val="multilevel"/>
    <w:tmpl w:val="03CE78D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0CAA7DE1"/>
    <w:multiLevelType w:val="multilevel"/>
    <w:tmpl w:val="02A6F15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0CBD70DE"/>
    <w:multiLevelType w:val="multilevel"/>
    <w:tmpl w:val="76A2964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13444B58"/>
    <w:multiLevelType w:val="multilevel"/>
    <w:tmpl w:val="70ECA45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139C03F5"/>
    <w:multiLevelType w:val="multilevel"/>
    <w:tmpl w:val="DB9EE60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15592289"/>
    <w:multiLevelType w:val="multilevel"/>
    <w:tmpl w:val="2C8C818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19C13B1E"/>
    <w:multiLevelType w:val="multilevel"/>
    <w:tmpl w:val="725A88A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1A5F6E57"/>
    <w:multiLevelType w:val="multilevel"/>
    <w:tmpl w:val="B4E41B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2088325B"/>
    <w:multiLevelType w:val="multilevel"/>
    <w:tmpl w:val="1180B5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22304ADB"/>
    <w:multiLevelType w:val="multilevel"/>
    <w:tmpl w:val="CE16AE2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25F85BB1"/>
    <w:multiLevelType w:val="multilevel"/>
    <w:tmpl w:val="BCAEF74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 w15:restartNumberingAfterBreak="0">
    <w:nsid w:val="26703F3D"/>
    <w:multiLevelType w:val="multilevel"/>
    <w:tmpl w:val="042D001F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9" w15:restartNumberingAfterBreak="0">
    <w:nsid w:val="267D3AD7"/>
    <w:multiLevelType w:val="multilevel"/>
    <w:tmpl w:val="2BBC19E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 w15:restartNumberingAfterBreak="0">
    <w:nsid w:val="2A553A78"/>
    <w:multiLevelType w:val="multilevel"/>
    <w:tmpl w:val="879A8CA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2B23252C"/>
    <w:multiLevelType w:val="multilevel"/>
    <w:tmpl w:val="69647DA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 w15:restartNumberingAfterBreak="0">
    <w:nsid w:val="2E122EAA"/>
    <w:multiLevelType w:val="multilevel"/>
    <w:tmpl w:val="C536213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 w15:restartNumberingAfterBreak="0">
    <w:nsid w:val="34E56A76"/>
    <w:multiLevelType w:val="multilevel"/>
    <w:tmpl w:val="DEE21A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 w15:restartNumberingAfterBreak="0">
    <w:nsid w:val="37E87BE2"/>
    <w:multiLevelType w:val="multilevel"/>
    <w:tmpl w:val="042D001F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5" w15:restartNumberingAfterBreak="0">
    <w:nsid w:val="3A243B69"/>
    <w:multiLevelType w:val="multilevel"/>
    <w:tmpl w:val="ED78964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 w15:restartNumberingAfterBreak="0">
    <w:nsid w:val="3AF45392"/>
    <w:multiLevelType w:val="multilevel"/>
    <w:tmpl w:val="9A52C21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7" w15:restartNumberingAfterBreak="0">
    <w:nsid w:val="411C0AB5"/>
    <w:multiLevelType w:val="multilevel"/>
    <w:tmpl w:val="E43A1D2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" w15:restartNumberingAfterBreak="0">
    <w:nsid w:val="42627D7B"/>
    <w:multiLevelType w:val="multilevel"/>
    <w:tmpl w:val="3F8EA82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 w15:restartNumberingAfterBreak="0">
    <w:nsid w:val="4D4D3B6A"/>
    <w:multiLevelType w:val="multilevel"/>
    <w:tmpl w:val="3716B5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" w15:restartNumberingAfterBreak="0">
    <w:nsid w:val="53757388"/>
    <w:multiLevelType w:val="multilevel"/>
    <w:tmpl w:val="03C02EC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1" w15:restartNumberingAfterBreak="0">
    <w:nsid w:val="56B93A88"/>
    <w:multiLevelType w:val="multilevel"/>
    <w:tmpl w:val="70AC005A"/>
    <w:lvl w:ilvl="0">
      <w:start w:val="1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2" w15:restartNumberingAfterBreak="0">
    <w:nsid w:val="58103384"/>
    <w:multiLevelType w:val="multilevel"/>
    <w:tmpl w:val="2064F4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3" w15:restartNumberingAfterBreak="0">
    <w:nsid w:val="59E16522"/>
    <w:multiLevelType w:val="multilevel"/>
    <w:tmpl w:val="408A387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4" w15:restartNumberingAfterBreak="0">
    <w:nsid w:val="5AD61C6F"/>
    <w:multiLevelType w:val="multilevel"/>
    <w:tmpl w:val="06AC467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5" w15:restartNumberingAfterBreak="0">
    <w:nsid w:val="5B6E566E"/>
    <w:multiLevelType w:val="multilevel"/>
    <w:tmpl w:val="E2C43F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6" w15:restartNumberingAfterBreak="0">
    <w:nsid w:val="5DFA0AC9"/>
    <w:multiLevelType w:val="multilevel"/>
    <w:tmpl w:val="DEB083E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7" w15:restartNumberingAfterBreak="0">
    <w:nsid w:val="5F6B4403"/>
    <w:multiLevelType w:val="multilevel"/>
    <w:tmpl w:val="E22EBC1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8" w15:restartNumberingAfterBreak="0">
    <w:nsid w:val="6330617C"/>
    <w:multiLevelType w:val="multilevel"/>
    <w:tmpl w:val="3836BF0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9" w15:restartNumberingAfterBreak="0">
    <w:nsid w:val="6E4A5BE6"/>
    <w:multiLevelType w:val="multilevel"/>
    <w:tmpl w:val="B1ACB03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0" w15:restartNumberingAfterBreak="0">
    <w:nsid w:val="706B7B25"/>
    <w:multiLevelType w:val="multilevel"/>
    <w:tmpl w:val="2AF4304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1" w15:restartNumberingAfterBreak="0">
    <w:nsid w:val="718A0027"/>
    <w:multiLevelType w:val="multilevel"/>
    <w:tmpl w:val="F58ECF8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2" w15:restartNumberingAfterBreak="0">
    <w:nsid w:val="759365F2"/>
    <w:multiLevelType w:val="multilevel"/>
    <w:tmpl w:val="8BD260A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3" w15:restartNumberingAfterBreak="0">
    <w:nsid w:val="79562085"/>
    <w:multiLevelType w:val="multilevel"/>
    <w:tmpl w:val="A6603A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5"/>
  </w:num>
  <w:num w:numId="2">
    <w:abstractNumId w:val="3"/>
  </w:num>
  <w:num w:numId="3">
    <w:abstractNumId w:val="2"/>
  </w:num>
  <w:num w:numId="4">
    <w:abstractNumId w:val="4"/>
  </w:num>
  <w:num w:numId="5">
    <w:abstractNumId w:val="1"/>
  </w:num>
  <w:num w:numId="6">
    <w:abstractNumId w:val="0"/>
  </w:num>
  <w:num w:numId="7">
    <w:abstractNumId w:val="20"/>
  </w:num>
  <w:num w:numId="8">
    <w:abstractNumId w:val="42"/>
  </w:num>
  <w:num w:numId="9">
    <w:abstractNumId w:val="10"/>
  </w:num>
  <w:num w:numId="10">
    <w:abstractNumId w:val="33"/>
  </w:num>
  <w:num w:numId="11">
    <w:abstractNumId w:val="11"/>
  </w:num>
  <w:num w:numId="12">
    <w:abstractNumId w:val="27"/>
  </w:num>
  <w:num w:numId="13">
    <w:abstractNumId w:val="22"/>
  </w:num>
  <w:num w:numId="14">
    <w:abstractNumId w:val="24"/>
  </w:num>
  <w:num w:numId="15">
    <w:abstractNumId w:val="26"/>
  </w:num>
  <w:num w:numId="16">
    <w:abstractNumId w:val="39"/>
  </w:num>
  <w:num w:numId="17">
    <w:abstractNumId w:val="31"/>
  </w:num>
  <w:num w:numId="18">
    <w:abstractNumId w:val="43"/>
  </w:num>
  <w:num w:numId="19">
    <w:abstractNumId w:val="16"/>
  </w:num>
  <w:num w:numId="20">
    <w:abstractNumId w:val="23"/>
  </w:num>
  <w:num w:numId="21">
    <w:abstractNumId w:val="7"/>
  </w:num>
  <w:num w:numId="22">
    <w:abstractNumId w:val="37"/>
  </w:num>
  <w:num w:numId="23">
    <w:abstractNumId w:val="12"/>
  </w:num>
  <w:num w:numId="24">
    <w:abstractNumId w:val="28"/>
  </w:num>
  <w:num w:numId="25">
    <w:abstractNumId w:val="40"/>
  </w:num>
  <w:num w:numId="26">
    <w:abstractNumId w:val="35"/>
  </w:num>
  <w:num w:numId="27">
    <w:abstractNumId w:val="8"/>
  </w:num>
  <w:num w:numId="28">
    <w:abstractNumId w:val="15"/>
  </w:num>
  <w:num w:numId="29">
    <w:abstractNumId w:val="21"/>
  </w:num>
  <w:num w:numId="30">
    <w:abstractNumId w:val="30"/>
  </w:num>
  <w:num w:numId="31">
    <w:abstractNumId w:val="6"/>
  </w:num>
  <w:num w:numId="32">
    <w:abstractNumId w:val="25"/>
  </w:num>
  <w:num w:numId="33">
    <w:abstractNumId w:val="19"/>
  </w:num>
  <w:num w:numId="34">
    <w:abstractNumId w:val="14"/>
  </w:num>
  <w:num w:numId="35">
    <w:abstractNumId w:val="17"/>
  </w:num>
  <w:num w:numId="36">
    <w:abstractNumId w:val="9"/>
  </w:num>
  <w:num w:numId="37">
    <w:abstractNumId w:val="38"/>
  </w:num>
  <w:num w:numId="38">
    <w:abstractNumId w:val="36"/>
  </w:num>
  <w:num w:numId="39">
    <w:abstractNumId w:val="34"/>
  </w:num>
  <w:num w:numId="40">
    <w:abstractNumId w:val="29"/>
  </w:num>
  <w:num w:numId="41">
    <w:abstractNumId w:val="18"/>
  </w:num>
  <w:num w:numId="42">
    <w:abstractNumId w:val="41"/>
  </w:num>
  <w:num w:numId="43">
    <w:abstractNumId w:val="32"/>
  </w:num>
  <w:num w:numId="44">
    <w:abstractNumId w:val="13"/>
  </w:num>
  <w:numIdMacAtCleanup w:val="1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47730"/>
    <w:rsid w:val="0002452D"/>
    <w:rsid w:val="00034616"/>
    <w:rsid w:val="0006063C"/>
    <w:rsid w:val="00093622"/>
    <w:rsid w:val="000A2664"/>
    <w:rsid w:val="000B27C0"/>
    <w:rsid w:val="000C62C9"/>
    <w:rsid w:val="000F0F40"/>
    <w:rsid w:val="00130B8F"/>
    <w:rsid w:val="00132A65"/>
    <w:rsid w:val="001453EA"/>
    <w:rsid w:val="0015074B"/>
    <w:rsid w:val="00162BE6"/>
    <w:rsid w:val="001978FA"/>
    <w:rsid w:val="001C16F6"/>
    <w:rsid w:val="001D704D"/>
    <w:rsid w:val="0029639D"/>
    <w:rsid w:val="002B2B58"/>
    <w:rsid w:val="002F2DB3"/>
    <w:rsid w:val="0031604C"/>
    <w:rsid w:val="00320E9D"/>
    <w:rsid w:val="00326F90"/>
    <w:rsid w:val="003337E1"/>
    <w:rsid w:val="00350B03"/>
    <w:rsid w:val="003732AF"/>
    <w:rsid w:val="003A4CB4"/>
    <w:rsid w:val="003C6E5F"/>
    <w:rsid w:val="003E6CD8"/>
    <w:rsid w:val="004258C8"/>
    <w:rsid w:val="004F49C1"/>
    <w:rsid w:val="00501802"/>
    <w:rsid w:val="00513386"/>
    <w:rsid w:val="00514E60"/>
    <w:rsid w:val="00527618"/>
    <w:rsid w:val="00530AAA"/>
    <w:rsid w:val="00597254"/>
    <w:rsid w:val="005E4B8F"/>
    <w:rsid w:val="00677CB4"/>
    <w:rsid w:val="00721D1A"/>
    <w:rsid w:val="00722F7E"/>
    <w:rsid w:val="00731825"/>
    <w:rsid w:val="00742573"/>
    <w:rsid w:val="007757AC"/>
    <w:rsid w:val="00792BAE"/>
    <w:rsid w:val="007A45AD"/>
    <w:rsid w:val="008651D1"/>
    <w:rsid w:val="00885DF0"/>
    <w:rsid w:val="008B4288"/>
    <w:rsid w:val="008D1705"/>
    <w:rsid w:val="00970E19"/>
    <w:rsid w:val="009872AA"/>
    <w:rsid w:val="009A3940"/>
    <w:rsid w:val="009E7014"/>
    <w:rsid w:val="00A15E57"/>
    <w:rsid w:val="00A43817"/>
    <w:rsid w:val="00A46CBB"/>
    <w:rsid w:val="00A91E8B"/>
    <w:rsid w:val="00AA1D8D"/>
    <w:rsid w:val="00AB62D3"/>
    <w:rsid w:val="00AC61F8"/>
    <w:rsid w:val="00AD5564"/>
    <w:rsid w:val="00B0167A"/>
    <w:rsid w:val="00B33E73"/>
    <w:rsid w:val="00B47730"/>
    <w:rsid w:val="00BB4643"/>
    <w:rsid w:val="00C21BB1"/>
    <w:rsid w:val="00C742C7"/>
    <w:rsid w:val="00C82656"/>
    <w:rsid w:val="00C847DF"/>
    <w:rsid w:val="00C93C86"/>
    <w:rsid w:val="00CB0664"/>
    <w:rsid w:val="00D226DF"/>
    <w:rsid w:val="00DF3B80"/>
    <w:rsid w:val="00E05DEB"/>
    <w:rsid w:val="00E26D75"/>
    <w:rsid w:val="00E447B9"/>
    <w:rsid w:val="00F411A0"/>
    <w:rsid w:val="00F629F5"/>
    <w:rsid w:val="00F91A3C"/>
    <w:rsid w:val="00FA0B43"/>
    <w:rsid w:val="00FB5A8A"/>
    <w:rsid w:val="00FC69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3A234CAC"/>
  <w14:defaultImageDpi w14:val="300"/>
  <w15:docId w15:val="{3649ADE8-F2E7-4064-A355-B1A61B41688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a">
    <w:name w:val="Normal"/>
    <w:qFormat/>
    <w:rsid w:val="00FC693F"/>
  </w:style>
  <w:style w:type="paragraph" w:styleId="1izenburua">
    <w:name w:val="heading 1"/>
    <w:basedOn w:val="Normala"/>
    <w:next w:val="Normala"/>
    <w:link w:val="1izenburuaK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izenburua">
    <w:name w:val="heading 2"/>
    <w:basedOn w:val="Normala"/>
    <w:next w:val="Normala"/>
    <w:link w:val="2izenburuaK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izenburua">
    <w:name w:val="heading 3"/>
    <w:basedOn w:val="Normala"/>
    <w:next w:val="Normala"/>
    <w:link w:val="3izenburuaK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izenburua">
    <w:name w:val="heading 4"/>
    <w:basedOn w:val="Normala"/>
    <w:next w:val="Normala"/>
    <w:link w:val="4izenburuaK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5izenburua">
    <w:name w:val="heading 5"/>
    <w:basedOn w:val="Normala"/>
    <w:next w:val="Normala"/>
    <w:link w:val="5izenburuaK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6izenburua">
    <w:name w:val="heading 6"/>
    <w:basedOn w:val="Normala"/>
    <w:next w:val="Normala"/>
    <w:link w:val="6izenburuaK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7izenburua">
    <w:name w:val="heading 7"/>
    <w:basedOn w:val="Normala"/>
    <w:next w:val="Normala"/>
    <w:link w:val="7izenburuaK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8izenburua">
    <w:name w:val="heading 8"/>
    <w:basedOn w:val="Normala"/>
    <w:next w:val="Normala"/>
    <w:link w:val="8izenburuaK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9izenburua">
    <w:name w:val="heading 9"/>
    <w:basedOn w:val="Normala"/>
    <w:next w:val="Normala"/>
    <w:link w:val="9izenburuaK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Paragrafoarenletra-tipolehenetsia">
    <w:name w:val="Default Paragraph Font"/>
    <w:uiPriority w:val="1"/>
    <w:semiHidden/>
    <w:unhideWhenUsed/>
  </w:style>
  <w:style w:type="table" w:default="1" w:styleId="Taulanorma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Zerrendarikez">
    <w:name w:val="No List"/>
    <w:uiPriority w:val="99"/>
    <w:semiHidden/>
    <w:unhideWhenUsed/>
  </w:style>
  <w:style w:type="paragraph" w:styleId="Goiburua">
    <w:name w:val="header"/>
    <w:basedOn w:val="Normala"/>
    <w:link w:val="GoiburuaK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GoiburuaKar">
    <w:name w:val="Goiburua Kar"/>
    <w:basedOn w:val="Paragrafoarenletra-tipolehenetsia"/>
    <w:link w:val="Goiburua"/>
    <w:uiPriority w:val="99"/>
    <w:rsid w:val="00E618BF"/>
  </w:style>
  <w:style w:type="paragraph" w:styleId="Orri-oina">
    <w:name w:val="footer"/>
    <w:basedOn w:val="Normala"/>
    <w:link w:val="Orri-oinaK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Orri-oinaKar">
    <w:name w:val="Orri-oina Kar"/>
    <w:basedOn w:val="Paragrafoarenletra-tipolehenetsia"/>
    <w:link w:val="Orri-oina"/>
    <w:uiPriority w:val="99"/>
    <w:rsid w:val="00E618BF"/>
  </w:style>
  <w:style w:type="paragraph" w:styleId="Tarterikez">
    <w:name w:val="No Spacing"/>
    <w:link w:val="TarterikezKar"/>
    <w:uiPriority w:val="1"/>
    <w:qFormat/>
    <w:rsid w:val="00FC693F"/>
    <w:pPr>
      <w:spacing w:after="0" w:line="240" w:lineRule="auto"/>
    </w:pPr>
  </w:style>
  <w:style w:type="character" w:customStyle="1" w:styleId="1izenburuaKar">
    <w:name w:val="1. izenburua Kar"/>
    <w:basedOn w:val="Paragrafoarenletra-tipolehenetsia"/>
    <w:link w:val="1izenburua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izenburuaKar">
    <w:name w:val="2. izenburua Kar"/>
    <w:basedOn w:val="Paragrafoarenletra-tipolehenetsia"/>
    <w:link w:val="2izenburua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izenburuaKar">
    <w:name w:val="3. izenburua Kar"/>
    <w:basedOn w:val="Paragrafoarenletra-tipolehenetsia"/>
    <w:link w:val="3izenburua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ulua">
    <w:name w:val="Title"/>
    <w:basedOn w:val="Normala"/>
    <w:next w:val="Normala"/>
    <w:link w:val="TituluaK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uluaKar">
    <w:name w:val="Titulua Kar"/>
    <w:basedOn w:val="Paragrafoarenletra-tipolehenetsia"/>
    <w:link w:val="Titulua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Azpititulua">
    <w:name w:val="Subtitle"/>
    <w:basedOn w:val="Normala"/>
    <w:next w:val="Normala"/>
    <w:link w:val="AzpitituluaK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AzpitituluaKar">
    <w:name w:val="Azpititulua Kar"/>
    <w:basedOn w:val="Paragrafoarenletra-tipolehenetsia"/>
    <w:link w:val="Azpititulua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Zerrenda-paragrafoa">
    <w:name w:val="List Paragraph"/>
    <w:basedOn w:val="Normala"/>
    <w:uiPriority w:val="34"/>
    <w:qFormat/>
    <w:rsid w:val="00FC693F"/>
    <w:pPr>
      <w:ind w:left="720"/>
      <w:contextualSpacing/>
    </w:pPr>
  </w:style>
  <w:style w:type="paragraph" w:styleId="Gorputz-testua">
    <w:name w:val="Body Text"/>
    <w:basedOn w:val="Normala"/>
    <w:link w:val="Gorputz-testuaKar"/>
    <w:uiPriority w:val="99"/>
    <w:unhideWhenUsed/>
    <w:rsid w:val="00AA1D8D"/>
    <w:pPr>
      <w:spacing w:after="120"/>
    </w:pPr>
  </w:style>
  <w:style w:type="character" w:customStyle="1" w:styleId="Gorputz-testuaKar">
    <w:name w:val="Gorputz-testua Kar"/>
    <w:basedOn w:val="Paragrafoarenletra-tipolehenetsia"/>
    <w:link w:val="Gorputz-testua"/>
    <w:uiPriority w:val="99"/>
    <w:rsid w:val="00AA1D8D"/>
  </w:style>
  <w:style w:type="paragraph" w:styleId="Gorputz-testua2">
    <w:name w:val="Body Text 2"/>
    <w:basedOn w:val="Normala"/>
    <w:link w:val="Gorputz-testua2Kar"/>
    <w:uiPriority w:val="99"/>
    <w:unhideWhenUsed/>
    <w:rsid w:val="00AA1D8D"/>
    <w:pPr>
      <w:spacing w:after="120" w:line="480" w:lineRule="auto"/>
    </w:pPr>
  </w:style>
  <w:style w:type="character" w:customStyle="1" w:styleId="Gorputz-testua2Kar">
    <w:name w:val="Gorputz-testua 2 Kar"/>
    <w:basedOn w:val="Paragrafoarenletra-tipolehenetsia"/>
    <w:link w:val="Gorputz-testua2"/>
    <w:uiPriority w:val="99"/>
    <w:rsid w:val="00AA1D8D"/>
  </w:style>
  <w:style w:type="paragraph" w:styleId="Gorputz-testua3">
    <w:name w:val="Body Text 3"/>
    <w:basedOn w:val="Normala"/>
    <w:link w:val="Gorputz-testua3K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Gorputz-testua3Kar">
    <w:name w:val="Gorputz-testua 3 Kar"/>
    <w:basedOn w:val="Paragrafoarenletra-tipolehenetsia"/>
    <w:link w:val="Gorputz-testua3"/>
    <w:uiPriority w:val="99"/>
    <w:rsid w:val="00AA1D8D"/>
    <w:rPr>
      <w:sz w:val="16"/>
      <w:szCs w:val="16"/>
    </w:rPr>
  </w:style>
  <w:style w:type="paragraph" w:styleId="Zerrenda">
    <w:name w:val="List"/>
    <w:basedOn w:val="Normala"/>
    <w:uiPriority w:val="99"/>
    <w:unhideWhenUsed/>
    <w:rsid w:val="00AA1D8D"/>
    <w:pPr>
      <w:ind w:left="360" w:hanging="360"/>
      <w:contextualSpacing/>
    </w:pPr>
  </w:style>
  <w:style w:type="paragraph" w:styleId="Zerrenda2">
    <w:name w:val="List 2"/>
    <w:basedOn w:val="Normala"/>
    <w:uiPriority w:val="99"/>
    <w:unhideWhenUsed/>
    <w:rsid w:val="00326F90"/>
    <w:pPr>
      <w:ind w:left="720" w:hanging="360"/>
      <w:contextualSpacing/>
    </w:pPr>
  </w:style>
  <w:style w:type="paragraph" w:styleId="Zerrenda3">
    <w:name w:val="List 3"/>
    <w:basedOn w:val="Normala"/>
    <w:uiPriority w:val="99"/>
    <w:unhideWhenUsed/>
    <w:rsid w:val="00326F90"/>
    <w:pPr>
      <w:ind w:left="1080" w:hanging="360"/>
      <w:contextualSpacing/>
    </w:pPr>
  </w:style>
  <w:style w:type="paragraph" w:styleId="Bulet-zerrenda">
    <w:name w:val="List Bullet"/>
    <w:basedOn w:val="Normala"/>
    <w:uiPriority w:val="99"/>
    <w:unhideWhenUsed/>
    <w:rsid w:val="00326F90"/>
    <w:pPr>
      <w:numPr>
        <w:numId w:val="1"/>
      </w:numPr>
      <w:contextualSpacing/>
    </w:pPr>
  </w:style>
  <w:style w:type="paragraph" w:styleId="Bulet-zerrenda2">
    <w:name w:val="List Bullet 2"/>
    <w:basedOn w:val="Normala"/>
    <w:uiPriority w:val="99"/>
    <w:unhideWhenUsed/>
    <w:rsid w:val="00326F90"/>
    <w:pPr>
      <w:numPr>
        <w:numId w:val="2"/>
      </w:numPr>
      <w:contextualSpacing/>
    </w:pPr>
  </w:style>
  <w:style w:type="paragraph" w:styleId="Bulet-zerrenda3">
    <w:name w:val="List Bullet 3"/>
    <w:basedOn w:val="Normala"/>
    <w:uiPriority w:val="99"/>
    <w:unhideWhenUsed/>
    <w:rsid w:val="00326F90"/>
    <w:pPr>
      <w:numPr>
        <w:numId w:val="3"/>
      </w:numPr>
      <w:contextualSpacing/>
    </w:pPr>
  </w:style>
  <w:style w:type="paragraph" w:styleId="Zenbaki-zerrenda">
    <w:name w:val="List Number"/>
    <w:basedOn w:val="Normala"/>
    <w:uiPriority w:val="99"/>
    <w:unhideWhenUsed/>
    <w:rsid w:val="00326F90"/>
    <w:pPr>
      <w:numPr>
        <w:numId w:val="4"/>
      </w:numPr>
      <w:contextualSpacing/>
    </w:pPr>
  </w:style>
  <w:style w:type="paragraph" w:styleId="Zenbaki-zerrenda2">
    <w:name w:val="List Number 2"/>
    <w:basedOn w:val="Normala"/>
    <w:uiPriority w:val="99"/>
    <w:unhideWhenUsed/>
    <w:rsid w:val="0029639D"/>
    <w:pPr>
      <w:numPr>
        <w:numId w:val="5"/>
      </w:numPr>
      <w:contextualSpacing/>
    </w:pPr>
  </w:style>
  <w:style w:type="paragraph" w:styleId="Zenbaki-zerrenda3">
    <w:name w:val="List Number 3"/>
    <w:basedOn w:val="Normala"/>
    <w:uiPriority w:val="99"/>
    <w:unhideWhenUsed/>
    <w:rsid w:val="0029639D"/>
    <w:pPr>
      <w:numPr>
        <w:numId w:val="6"/>
      </w:numPr>
      <w:contextualSpacing/>
    </w:pPr>
  </w:style>
  <w:style w:type="paragraph" w:styleId="Zerrendajarraitua">
    <w:name w:val="List Continue"/>
    <w:basedOn w:val="Normala"/>
    <w:uiPriority w:val="99"/>
    <w:unhideWhenUsed/>
    <w:rsid w:val="0029639D"/>
    <w:pPr>
      <w:spacing w:after="120"/>
      <w:ind w:left="360"/>
      <w:contextualSpacing/>
    </w:pPr>
  </w:style>
  <w:style w:type="paragraph" w:styleId="Zerrendajarraitua2">
    <w:name w:val="List Continue 2"/>
    <w:basedOn w:val="Normala"/>
    <w:uiPriority w:val="99"/>
    <w:unhideWhenUsed/>
    <w:rsid w:val="0029639D"/>
    <w:pPr>
      <w:spacing w:after="120"/>
      <w:ind w:left="720"/>
      <w:contextualSpacing/>
    </w:pPr>
  </w:style>
  <w:style w:type="paragraph" w:styleId="Zerrendajarraitua3">
    <w:name w:val="List Continue 3"/>
    <w:basedOn w:val="Normala"/>
    <w:uiPriority w:val="99"/>
    <w:unhideWhenUsed/>
    <w:rsid w:val="0029639D"/>
    <w:pPr>
      <w:spacing w:after="120"/>
      <w:ind w:left="1080"/>
      <w:contextualSpacing/>
    </w:pPr>
  </w:style>
  <w:style w:type="paragraph" w:styleId="Makrokotestua">
    <w:name w:val="macro"/>
    <w:link w:val="MakrokotestuaK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krokotestuaKar">
    <w:name w:val="Makroko testua Kar"/>
    <w:basedOn w:val="Paragrafoarenletra-tipolehenetsia"/>
    <w:link w:val="Makrokotestua"/>
    <w:uiPriority w:val="99"/>
    <w:rsid w:val="0029639D"/>
    <w:rPr>
      <w:rFonts w:ascii="Courier" w:hAnsi="Courier"/>
      <w:sz w:val="20"/>
      <w:szCs w:val="20"/>
    </w:rPr>
  </w:style>
  <w:style w:type="paragraph" w:styleId="Aipua">
    <w:name w:val="Quote"/>
    <w:basedOn w:val="Normala"/>
    <w:next w:val="Normala"/>
    <w:link w:val="AipuaKar"/>
    <w:uiPriority w:val="29"/>
    <w:qFormat/>
    <w:rsid w:val="00FC693F"/>
    <w:rPr>
      <w:i/>
      <w:iCs/>
      <w:color w:val="000000" w:themeColor="text1"/>
    </w:rPr>
  </w:style>
  <w:style w:type="character" w:customStyle="1" w:styleId="AipuaKar">
    <w:name w:val="Aipua Kar"/>
    <w:basedOn w:val="Paragrafoarenletra-tipolehenetsia"/>
    <w:link w:val="Aipua"/>
    <w:uiPriority w:val="29"/>
    <w:rsid w:val="00FC693F"/>
    <w:rPr>
      <w:i/>
      <w:iCs/>
      <w:color w:val="000000" w:themeColor="text1"/>
    </w:rPr>
  </w:style>
  <w:style w:type="character" w:customStyle="1" w:styleId="4izenburuaKar">
    <w:name w:val="4. izenburua Kar"/>
    <w:basedOn w:val="Paragrafoarenletra-tipolehenetsia"/>
    <w:link w:val="4izenburua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5izenburuaKar">
    <w:name w:val="5. izenburua Kar"/>
    <w:basedOn w:val="Paragrafoarenletra-tipolehenetsia"/>
    <w:link w:val="5izenburua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6izenburuaKar">
    <w:name w:val="6. izenburua Kar"/>
    <w:basedOn w:val="Paragrafoarenletra-tipolehenetsia"/>
    <w:link w:val="6izenburua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7izenburuaKar">
    <w:name w:val="7. izenburua Kar"/>
    <w:basedOn w:val="Paragrafoarenletra-tipolehenetsia"/>
    <w:link w:val="7izenburua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8izenburuaKar">
    <w:name w:val="8. izenburua Kar"/>
    <w:basedOn w:val="Paragrafoarenletra-tipolehenetsia"/>
    <w:link w:val="8izenburua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9izenburuaKar">
    <w:name w:val="9. izenburua Kar"/>
    <w:basedOn w:val="Paragrafoarenletra-tipolehenetsia"/>
    <w:link w:val="9izenburua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Epigrafea">
    <w:name w:val="caption"/>
    <w:basedOn w:val="Normala"/>
    <w:next w:val="Normala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Lodia">
    <w:name w:val="Strong"/>
    <w:basedOn w:val="Paragrafoarenletra-tipolehenetsia"/>
    <w:uiPriority w:val="22"/>
    <w:qFormat/>
    <w:rsid w:val="00FC693F"/>
    <w:rPr>
      <w:b/>
      <w:bCs/>
    </w:rPr>
  </w:style>
  <w:style w:type="character" w:styleId="Enfasia">
    <w:name w:val="Emphasis"/>
    <w:basedOn w:val="Paragrafoarenletra-tipolehenetsia"/>
    <w:uiPriority w:val="20"/>
    <w:qFormat/>
    <w:rsid w:val="00FC693F"/>
    <w:rPr>
      <w:i/>
      <w:iCs/>
    </w:rPr>
  </w:style>
  <w:style w:type="paragraph" w:styleId="Aipamenhandia">
    <w:name w:val="Intense Quote"/>
    <w:basedOn w:val="Normala"/>
    <w:next w:val="Normala"/>
    <w:link w:val="AipamenhandiaK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AipamenhandiaKar">
    <w:name w:val="Aipamen handia Kar"/>
    <w:basedOn w:val="Paragrafoarenletra-tipolehenetsia"/>
    <w:link w:val="Aipamenhandia"/>
    <w:uiPriority w:val="30"/>
    <w:rsid w:val="00FC693F"/>
    <w:rPr>
      <w:b/>
      <w:bCs/>
      <w:i/>
      <w:iCs/>
      <w:color w:val="4F81BD" w:themeColor="accent1"/>
    </w:rPr>
  </w:style>
  <w:style w:type="character" w:styleId="Enfasileuna">
    <w:name w:val="Subtle Emphasis"/>
    <w:basedOn w:val="Paragrafoarenletra-tipolehenetsia"/>
    <w:uiPriority w:val="19"/>
    <w:qFormat/>
    <w:rsid w:val="00FC693F"/>
    <w:rPr>
      <w:i/>
      <w:iCs/>
      <w:color w:val="808080" w:themeColor="text1" w:themeTint="7F"/>
    </w:rPr>
  </w:style>
  <w:style w:type="character" w:styleId="Enfasibizia">
    <w:name w:val="Intense Emphasis"/>
    <w:basedOn w:val="Paragrafoarenletra-tipolehenetsia"/>
    <w:uiPriority w:val="21"/>
    <w:qFormat/>
    <w:rsid w:val="00FC693F"/>
    <w:rPr>
      <w:b/>
      <w:bCs/>
      <w:i/>
      <w:iCs/>
      <w:color w:val="4F81BD" w:themeColor="accent1"/>
    </w:rPr>
  </w:style>
  <w:style w:type="character" w:styleId="Erreferentzialeuna">
    <w:name w:val="Subtle Reference"/>
    <w:basedOn w:val="Paragrafoarenletra-tipolehenetsia"/>
    <w:uiPriority w:val="31"/>
    <w:qFormat/>
    <w:rsid w:val="00FC693F"/>
    <w:rPr>
      <w:smallCaps/>
      <w:color w:val="C0504D" w:themeColor="accent2"/>
      <w:u w:val="single"/>
    </w:rPr>
  </w:style>
  <w:style w:type="character" w:styleId="Erreferentziabizia">
    <w:name w:val="Intense Reference"/>
    <w:basedOn w:val="Paragrafoarenletra-tipolehenetsia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Liburuarentitulua">
    <w:name w:val="Book Title"/>
    <w:basedOn w:val="Paragrafoarenletra-tipolehenetsia"/>
    <w:uiPriority w:val="33"/>
    <w:qFormat/>
    <w:rsid w:val="00FC693F"/>
    <w:rPr>
      <w:b/>
      <w:bCs/>
      <w:smallCaps/>
      <w:spacing w:val="5"/>
    </w:rPr>
  </w:style>
  <w:style w:type="paragraph" w:styleId="TOCizenburua">
    <w:name w:val="TOC Heading"/>
    <w:basedOn w:val="1izenburua"/>
    <w:next w:val="Normala"/>
    <w:uiPriority w:val="39"/>
    <w:unhideWhenUsed/>
    <w:qFormat/>
    <w:rsid w:val="00FC693F"/>
    <w:pPr>
      <w:outlineLvl w:val="9"/>
    </w:pPr>
  </w:style>
  <w:style w:type="table" w:styleId="Saretaduntaula">
    <w:name w:val="Table Grid"/>
    <w:basedOn w:val="Taulanormala"/>
    <w:uiPriority w:val="59"/>
    <w:rsid w:val="00FC693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Itzalduraargia">
    <w:name w:val="Light Shading"/>
    <w:basedOn w:val="Taulanormala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Itzalduraargia-1enfasia">
    <w:name w:val="Light Shading Accent 1"/>
    <w:basedOn w:val="Taulanormala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Itzalduraargia-2enfasia">
    <w:name w:val="Light Shading Accent 2"/>
    <w:basedOn w:val="Taulanormala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Itzalduraargia-3enfasia">
    <w:name w:val="Light Shading Accent 3"/>
    <w:basedOn w:val="Taulanormala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Itzalduraargia-4enfasia">
    <w:name w:val="Light Shading Accent 4"/>
    <w:basedOn w:val="Taulanormala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Itzalduraargia-5enfasia">
    <w:name w:val="Light Shading Accent 5"/>
    <w:basedOn w:val="Taulanormala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Itzalduraargia-6enfasia">
    <w:name w:val="Light Shading Accent 6"/>
    <w:basedOn w:val="Taulanormala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Zerrendaargia">
    <w:name w:val="Light List"/>
    <w:basedOn w:val="Taulanormala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Zerrendaargia-1enfasia">
    <w:name w:val="Light List Accent 1"/>
    <w:basedOn w:val="Taulanormala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Zerrendaargia-2enfasia">
    <w:name w:val="Light List Accent 2"/>
    <w:basedOn w:val="Taulanormala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Zerrendaargia-3enfasia">
    <w:name w:val="Light List Accent 3"/>
    <w:basedOn w:val="Taulanormala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Zerrendaargia-4enfasia">
    <w:name w:val="Light List Accent 4"/>
    <w:basedOn w:val="Taulanormala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Zerrendaargia-5enfasia">
    <w:name w:val="Light List Accent 5"/>
    <w:basedOn w:val="Taulanormala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Zerrendaargia-6enfasia">
    <w:name w:val="Light List Accent 6"/>
    <w:basedOn w:val="Taulanormala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Saretaargia">
    <w:name w:val="Light Grid"/>
    <w:basedOn w:val="Taulanormala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Saretaargia-1enfasia">
    <w:name w:val="Light Grid Accent 1"/>
    <w:basedOn w:val="Taulanormala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Saretaargia-2enfasia">
    <w:name w:val="Light Grid Accent 2"/>
    <w:basedOn w:val="Taulanormala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Saretaargia-3enfasia">
    <w:name w:val="Light Grid Accent 3"/>
    <w:basedOn w:val="Taulanormala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Saretaargia-4enfasia">
    <w:name w:val="Light Grid Accent 4"/>
    <w:basedOn w:val="Taulanormala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Saretaargia-5enfasia">
    <w:name w:val="Light Grid Accent 5"/>
    <w:basedOn w:val="Taulanormala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Saretaargia-6enfasia">
    <w:name w:val="Light Grid Accent 6"/>
    <w:basedOn w:val="Taulanormala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1itzalduraertaina">
    <w:name w:val="Medium Shading 1"/>
    <w:basedOn w:val="Taulanormala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itzalduraertaina-1enfasia">
    <w:name w:val="Medium Shading 1 Accent 1"/>
    <w:basedOn w:val="Taulanormala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itzalduraertaina-2enfasia">
    <w:name w:val="Medium Shading 1 Accent 2"/>
    <w:basedOn w:val="Taulanormala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itzalduraertaina-3enfasia">
    <w:name w:val="Medium Shading 1 Accent 3"/>
    <w:basedOn w:val="Taulanormala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itzalduraertaina-4enfasia">
    <w:name w:val="Medium Shading 1 Accent 4"/>
    <w:basedOn w:val="Taulanormala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itzalduraertaina-5enfasia">
    <w:name w:val="Medium Shading 1 Accent 5"/>
    <w:basedOn w:val="Taulanormala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itzalduraertaina-6enfasia">
    <w:name w:val="Medium Shading 1 Accent 6"/>
    <w:basedOn w:val="Taulanormala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2itzalduraertaina">
    <w:name w:val="Medium Shading 2"/>
    <w:basedOn w:val="Taulanormala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itzalduraertaina-1enfasia">
    <w:name w:val="Medium Shading 2 Accent 1"/>
    <w:basedOn w:val="Taulanormala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itzalduraertaina-2enfasia">
    <w:name w:val="Medium Shading 2 Accent 2"/>
    <w:basedOn w:val="Taulanormala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itzalduraertaina-3enfasia">
    <w:name w:val="Medium Shading 2 Accent 3"/>
    <w:basedOn w:val="Taulanormala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itzalduraertaina-4enfasia">
    <w:name w:val="Medium Shading 2 Accent 4"/>
    <w:basedOn w:val="Taulanormala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itzalduraertaina-5enfasia">
    <w:name w:val="Medium Shading 2 Accent 5"/>
    <w:basedOn w:val="Taulanormala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itzalduraertaina-6enfasia">
    <w:name w:val="Medium Shading 2 Accent 6"/>
    <w:basedOn w:val="Taulanormala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1zerrendaertaina">
    <w:name w:val="Medium List 1"/>
    <w:basedOn w:val="Taulanormala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1zerrendaertaina-1enfasia">
    <w:name w:val="Medium List 1 Accent 1"/>
    <w:basedOn w:val="Taulanormala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1zerrendaertaina-2enfasia">
    <w:name w:val="Medium List 1 Accent 2"/>
    <w:basedOn w:val="Taulanormala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1zerrendaertaina-3enfasia">
    <w:name w:val="Medium List 1 Accent 3"/>
    <w:basedOn w:val="Taulanormala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1zerrendaertaina-4enfasia">
    <w:name w:val="Medium List 1 Accent 4"/>
    <w:basedOn w:val="Taulanormala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1zerrendaertaina-5enfasia">
    <w:name w:val="Medium List 1 Accent 5"/>
    <w:basedOn w:val="Taulanormala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1zerrendaertaina-6enfasia">
    <w:name w:val="Medium List 1 Accent 6"/>
    <w:basedOn w:val="Taulanormala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2zerrendaertaina">
    <w:name w:val="Medium List 2"/>
    <w:basedOn w:val="Taulanormala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zerrendaertaina-1enfasia">
    <w:name w:val="Medium List 2 Accent 1"/>
    <w:basedOn w:val="Taulanormala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zerrendaertaina-2enfasia">
    <w:name w:val="Medium List 2 Accent 2"/>
    <w:basedOn w:val="Taulanormala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zerrendaertaina-3enfasia">
    <w:name w:val="Medium List 2 Accent 3"/>
    <w:basedOn w:val="Taulanormala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zerrendaertaina-4enfasia">
    <w:name w:val="Medium List 2 Accent 4"/>
    <w:basedOn w:val="Taulanormala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zerrendaertaina-5enfasia">
    <w:name w:val="Medium List 2 Accent 5"/>
    <w:basedOn w:val="Taulanormala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zerrendaertaina-6enfasia">
    <w:name w:val="Medium List 2 Accent 6"/>
    <w:basedOn w:val="Taulanormala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1saretaertaina">
    <w:name w:val="Medium Grid 1"/>
    <w:basedOn w:val="Taulanormala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1saretaertaina-1enfasia">
    <w:name w:val="Medium Grid 1 Accent 1"/>
    <w:basedOn w:val="Taulanormala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1saretaertaina-2enfasia">
    <w:name w:val="Medium Grid 1 Accent 2"/>
    <w:basedOn w:val="Taulanormala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1saretaertaina-3enfasia">
    <w:name w:val="Medium Grid 1 Accent 3"/>
    <w:basedOn w:val="Taulanormala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1saretaertaina-4enfasia">
    <w:name w:val="Medium Grid 1 Accent 4"/>
    <w:basedOn w:val="Taulanormala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1saretaertaina-5enfasia">
    <w:name w:val="Medium Grid 1 Accent 5"/>
    <w:basedOn w:val="Taulanormala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1saretaertaina-6enfasia">
    <w:name w:val="Medium Grid 1 Accent 6"/>
    <w:basedOn w:val="Taulanormala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2saretaertaina">
    <w:name w:val="Medium Grid 2"/>
    <w:basedOn w:val="Taulanormala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saretaertaina-1enfasia">
    <w:name w:val="Medium Grid 2 Accent 1"/>
    <w:basedOn w:val="Taulanormala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saretaertaina-2enfasia">
    <w:name w:val="Medium Grid 2 Accent 2"/>
    <w:basedOn w:val="Taulanormala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saretaertaina-3enfasia">
    <w:name w:val="Medium Grid 2 Accent 3"/>
    <w:basedOn w:val="Taulanormala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saretaertaina-4enfasia">
    <w:name w:val="Medium Grid 2 Accent 4"/>
    <w:basedOn w:val="Taulanormala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saretaertaina-5enfasia">
    <w:name w:val="Medium Grid 2 Accent 5"/>
    <w:basedOn w:val="Taulanormala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saretaertaina-6enfasia">
    <w:name w:val="Medium Grid 2 Accent 6"/>
    <w:basedOn w:val="Taulanormala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3saretaertaina">
    <w:name w:val="Medium Grid 3"/>
    <w:basedOn w:val="Taulanormala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3saretaertaina-1enfasia">
    <w:name w:val="Medium Grid 3 Accent 1"/>
    <w:basedOn w:val="Taulanormala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3saretaertaina-2enfasia">
    <w:name w:val="Medium Grid 3 Accent 2"/>
    <w:basedOn w:val="Taulanormala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3saretaertaina-3enfasia">
    <w:name w:val="Medium Grid 3 Accent 3"/>
    <w:basedOn w:val="Taulanormala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3saretaertaina-4enfasia">
    <w:name w:val="Medium Grid 3 Accent 4"/>
    <w:basedOn w:val="Taulanormala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3saretaertaina-5enfasia">
    <w:name w:val="Medium Grid 3 Accent 5"/>
    <w:basedOn w:val="Taulanormala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3saretaertaina-6enfasia">
    <w:name w:val="Medium Grid 3 Accent 6"/>
    <w:basedOn w:val="Taulanormala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Zerrendailuna">
    <w:name w:val="Dark List"/>
    <w:basedOn w:val="Taulanormala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Zerrendailuna-1enfasia">
    <w:name w:val="Dark List Accent 1"/>
    <w:basedOn w:val="Taulanormala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Zerrendailuna-2enfasia">
    <w:name w:val="Dark List Accent 2"/>
    <w:basedOn w:val="Taulanormala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Zerrendailuna-3enfasia">
    <w:name w:val="Dark List Accent 3"/>
    <w:basedOn w:val="Taulanormala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Zerrendailuna-4enfasia">
    <w:name w:val="Dark List Accent 4"/>
    <w:basedOn w:val="Taulanormala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Zerrendailuna-5enfasia">
    <w:name w:val="Dark List Accent 5"/>
    <w:basedOn w:val="Taulanormala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Zerrendailuna-6enfasia">
    <w:name w:val="Dark List Accent 6"/>
    <w:basedOn w:val="Taulanormala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Koloretakoitzaldura">
    <w:name w:val="Colorful Shading"/>
    <w:basedOn w:val="Taulanormala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Koloretakoitzaldura-1enfasia">
    <w:name w:val="Colorful Shading Accent 1"/>
    <w:basedOn w:val="Taulanormala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Koloretakoitzaldura-2enfasia">
    <w:name w:val="Colorful Shading Accent 2"/>
    <w:basedOn w:val="Taulanormala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Koloretakoitzaldura-3enfasia">
    <w:name w:val="Colorful Shading Accent 3"/>
    <w:basedOn w:val="Taulanormala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Koloretakoitzaldura-4enfasia">
    <w:name w:val="Colorful Shading Accent 4"/>
    <w:basedOn w:val="Taulanormala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Koloretakoitzaldura-5enfasia">
    <w:name w:val="Colorful Shading Accent 5"/>
    <w:basedOn w:val="Taulanormala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Koloretakoitzaldura-6enfasia">
    <w:name w:val="Colorful Shading Accent 6"/>
    <w:basedOn w:val="Taulanormala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Koloretakozerrenda">
    <w:name w:val="Colorful List"/>
    <w:basedOn w:val="Taulanormala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Zerrendakoloretsua-1enfasia">
    <w:name w:val="Colorful List Accent 1"/>
    <w:basedOn w:val="Taulanormala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Zerrendakoloretsua-2enfasia">
    <w:name w:val="Colorful List Accent 2"/>
    <w:basedOn w:val="Taulanormala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Zerrendakoloretsua-3enfasia">
    <w:name w:val="Colorful List Accent 3"/>
    <w:basedOn w:val="Taulanormala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Zerrendakoloretsua-4enfasia">
    <w:name w:val="Colorful List Accent 4"/>
    <w:basedOn w:val="Taulanormala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Zerrendakoloretsua-5enfasia">
    <w:name w:val="Colorful List Accent 5"/>
    <w:basedOn w:val="Taulanormala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Zerrendakoloretsua-6enfasia">
    <w:name w:val="Colorful List Accent 6"/>
    <w:basedOn w:val="Taulanormala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Koloretakosareta">
    <w:name w:val="Colorful Grid"/>
    <w:basedOn w:val="Taulanormala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Koloretakosareta-1enfasia">
    <w:name w:val="Colorful Grid Accent 1"/>
    <w:basedOn w:val="Taulanormala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Koloretakosareta-2enfasia">
    <w:name w:val="Colorful Grid Accent 2"/>
    <w:basedOn w:val="Taulanormala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Koloretakosareta-3enfasia">
    <w:name w:val="Colorful Grid Accent 3"/>
    <w:basedOn w:val="Taulanormala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Koloretakosareta-4enfasia">
    <w:name w:val="Colorful Grid Accent 4"/>
    <w:basedOn w:val="Taulanormala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Koloretakosareta-5enfasia">
    <w:name w:val="Colorful Grid Accent 5"/>
    <w:basedOn w:val="Taulanormala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Koloretakosareta-6enfasia">
    <w:name w:val="Colorful Grid Accent 6"/>
    <w:basedOn w:val="Taulanormala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character" w:styleId="Hiperesteka">
    <w:name w:val="Hyperlink"/>
    <w:basedOn w:val="Paragrafoarenletra-tipolehenetsia"/>
    <w:uiPriority w:val="99"/>
    <w:unhideWhenUsed/>
    <w:rsid w:val="00A46CBB"/>
    <w:rPr>
      <w:color w:val="0000FF" w:themeColor="hyperlink"/>
      <w:u w:val="single"/>
    </w:rPr>
  </w:style>
  <w:style w:type="character" w:styleId="BisitatutakoHiperesteka">
    <w:name w:val="FollowedHyperlink"/>
    <w:basedOn w:val="Paragrafoarenletra-tipolehenetsia"/>
    <w:uiPriority w:val="99"/>
    <w:semiHidden/>
    <w:unhideWhenUsed/>
    <w:rsid w:val="00A46CBB"/>
    <w:rPr>
      <w:color w:val="800080" w:themeColor="followedHyperlink"/>
      <w:u w:val="single"/>
    </w:rPr>
  </w:style>
  <w:style w:type="paragraph" w:styleId="Normalaweb">
    <w:name w:val="Normal (Web)"/>
    <w:basedOn w:val="Normala"/>
    <w:uiPriority w:val="99"/>
    <w:unhideWhenUsed/>
    <w:rsid w:val="00E447B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u-ES" w:eastAsia="eu-ES"/>
    </w:rPr>
  </w:style>
  <w:style w:type="character" w:customStyle="1" w:styleId="citation-299">
    <w:name w:val="citation-299"/>
    <w:basedOn w:val="Paragrafoarenletra-tipolehenetsia"/>
    <w:rsid w:val="000B27C0"/>
  </w:style>
  <w:style w:type="character" w:customStyle="1" w:styleId="citation-298">
    <w:name w:val="citation-298"/>
    <w:basedOn w:val="Paragrafoarenletra-tipolehenetsia"/>
    <w:rsid w:val="000B27C0"/>
  </w:style>
  <w:style w:type="character" w:customStyle="1" w:styleId="citation-297">
    <w:name w:val="citation-297"/>
    <w:basedOn w:val="Paragrafoarenletra-tipolehenetsia"/>
    <w:rsid w:val="000B27C0"/>
  </w:style>
  <w:style w:type="character" w:customStyle="1" w:styleId="citation-296">
    <w:name w:val="citation-296"/>
    <w:basedOn w:val="Paragrafoarenletra-tipolehenetsia"/>
    <w:rsid w:val="000B27C0"/>
  </w:style>
  <w:style w:type="character" w:customStyle="1" w:styleId="citation-295">
    <w:name w:val="citation-295"/>
    <w:basedOn w:val="Paragrafoarenletra-tipolehenetsia"/>
    <w:rsid w:val="000B27C0"/>
  </w:style>
  <w:style w:type="character" w:customStyle="1" w:styleId="citation-294">
    <w:name w:val="citation-294"/>
    <w:basedOn w:val="Paragrafoarenletra-tipolehenetsia"/>
    <w:rsid w:val="000B27C0"/>
  </w:style>
  <w:style w:type="character" w:customStyle="1" w:styleId="citation-293">
    <w:name w:val="citation-293"/>
    <w:basedOn w:val="Paragrafoarenletra-tipolehenetsia"/>
    <w:rsid w:val="000B27C0"/>
  </w:style>
  <w:style w:type="character" w:customStyle="1" w:styleId="citation-292">
    <w:name w:val="citation-292"/>
    <w:basedOn w:val="Paragrafoarenletra-tipolehenetsia"/>
    <w:rsid w:val="000B27C0"/>
  </w:style>
  <w:style w:type="character" w:customStyle="1" w:styleId="citation-291">
    <w:name w:val="citation-291"/>
    <w:basedOn w:val="Paragrafoarenletra-tipolehenetsia"/>
    <w:rsid w:val="000B27C0"/>
  </w:style>
  <w:style w:type="character" w:customStyle="1" w:styleId="citation-290">
    <w:name w:val="citation-290"/>
    <w:basedOn w:val="Paragrafoarenletra-tipolehenetsia"/>
    <w:rsid w:val="000B27C0"/>
  </w:style>
  <w:style w:type="character" w:customStyle="1" w:styleId="citation-289">
    <w:name w:val="citation-289"/>
    <w:basedOn w:val="Paragrafoarenletra-tipolehenetsia"/>
    <w:rsid w:val="000B27C0"/>
  </w:style>
  <w:style w:type="character" w:customStyle="1" w:styleId="citation-288">
    <w:name w:val="citation-288"/>
    <w:basedOn w:val="Paragrafoarenletra-tipolehenetsia"/>
    <w:rsid w:val="000B27C0"/>
  </w:style>
  <w:style w:type="character" w:customStyle="1" w:styleId="citation-287">
    <w:name w:val="citation-287"/>
    <w:basedOn w:val="Paragrafoarenletra-tipolehenetsia"/>
    <w:rsid w:val="000B27C0"/>
  </w:style>
  <w:style w:type="character" w:customStyle="1" w:styleId="citation-286">
    <w:name w:val="citation-286"/>
    <w:basedOn w:val="Paragrafoarenletra-tipolehenetsia"/>
    <w:rsid w:val="000B27C0"/>
  </w:style>
  <w:style w:type="character" w:customStyle="1" w:styleId="citation-285">
    <w:name w:val="citation-285"/>
    <w:basedOn w:val="Paragrafoarenletra-tipolehenetsia"/>
    <w:rsid w:val="000B27C0"/>
  </w:style>
  <w:style w:type="character" w:customStyle="1" w:styleId="citation-284">
    <w:name w:val="citation-284"/>
    <w:basedOn w:val="Paragrafoarenletra-tipolehenetsia"/>
    <w:rsid w:val="000B27C0"/>
  </w:style>
  <w:style w:type="character" w:customStyle="1" w:styleId="citation-283">
    <w:name w:val="citation-283"/>
    <w:basedOn w:val="Paragrafoarenletra-tipolehenetsia"/>
    <w:rsid w:val="000B27C0"/>
  </w:style>
  <w:style w:type="character" w:customStyle="1" w:styleId="citation-282">
    <w:name w:val="citation-282"/>
    <w:basedOn w:val="Paragrafoarenletra-tipolehenetsia"/>
    <w:rsid w:val="000B27C0"/>
  </w:style>
  <w:style w:type="character" w:customStyle="1" w:styleId="citation-281">
    <w:name w:val="citation-281"/>
    <w:basedOn w:val="Paragrafoarenletra-tipolehenetsia"/>
    <w:rsid w:val="000B27C0"/>
  </w:style>
  <w:style w:type="character" w:customStyle="1" w:styleId="citation-280">
    <w:name w:val="citation-280"/>
    <w:basedOn w:val="Paragrafoarenletra-tipolehenetsia"/>
    <w:rsid w:val="000B27C0"/>
  </w:style>
  <w:style w:type="character" w:customStyle="1" w:styleId="citation-279">
    <w:name w:val="citation-279"/>
    <w:basedOn w:val="Paragrafoarenletra-tipolehenetsia"/>
    <w:rsid w:val="000B27C0"/>
  </w:style>
  <w:style w:type="character" w:customStyle="1" w:styleId="citation-278">
    <w:name w:val="citation-278"/>
    <w:basedOn w:val="Paragrafoarenletra-tipolehenetsia"/>
    <w:rsid w:val="000B27C0"/>
  </w:style>
  <w:style w:type="character" w:customStyle="1" w:styleId="citation-277">
    <w:name w:val="citation-277"/>
    <w:basedOn w:val="Paragrafoarenletra-tipolehenetsia"/>
    <w:rsid w:val="000B27C0"/>
  </w:style>
  <w:style w:type="character" w:customStyle="1" w:styleId="citation-276">
    <w:name w:val="citation-276"/>
    <w:basedOn w:val="Paragrafoarenletra-tipolehenetsia"/>
    <w:rsid w:val="000B27C0"/>
  </w:style>
  <w:style w:type="character" w:customStyle="1" w:styleId="citation-275">
    <w:name w:val="citation-275"/>
    <w:basedOn w:val="Paragrafoarenletra-tipolehenetsia"/>
    <w:rsid w:val="000B27C0"/>
  </w:style>
  <w:style w:type="character" w:customStyle="1" w:styleId="citation-274">
    <w:name w:val="citation-274"/>
    <w:basedOn w:val="Paragrafoarenletra-tipolehenetsia"/>
    <w:rsid w:val="000B27C0"/>
  </w:style>
  <w:style w:type="character" w:customStyle="1" w:styleId="citation-273">
    <w:name w:val="citation-273"/>
    <w:basedOn w:val="Paragrafoarenletra-tipolehenetsia"/>
    <w:rsid w:val="000B27C0"/>
  </w:style>
  <w:style w:type="character" w:customStyle="1" w:styleId="citation-272">
    <w:name w:val="citation-272"/>
    <w:basedOn w:val="Paragrafoarenletra-tipolehenetsia"/>
    <w:rsid w:val="000B27C0"/>
  </w:style>
  <w:style w:type="character" w:customStyle="1" w:styleId="citation-271">
    <w:name w:val="citation-271"/>
    <w:basedOn w:val="Paragrafoarenletra-tipolehenetsia"/>
    <w:rsid w:val="000B27C0"/>
  </w:style>
  <w:style w:type="character" w:customStyle="1" w:styleId="citation-270">
    <w:name w:val="citation-270"/>
    <w:basedOn w:val="Paragrafoarenletra-tipolehenetsia"/>
    <w:rsid w:val="000B27C0"/>
  </w:style>
  <w:style w:type="character" w:customStyle="1" w:styleId="citation-269">
    <w:name w:val="citation-269"/>
    <w:basedOn w:val="Paragrafoarenletra-tipolehenetsia"/>
    <w:rsid w:val="000B27C0"/>
  </w:style>
  <w:style w:type="character" w:customStyle="1" w:styleId="citation-268">
    <w:name w:val="citation-268"/>
    <w:basedOn w:val="Paragrafoarenletra-tipolehenetsia"/>
    <w:rsid w:val="000B27C0"/>
  </w:style>
  <w:style w:type="character" w:customStyle="1" w:styleId="citation-267">
    <w:name w:val="citation-267"/>
    <w:basedOn w:val="Paragrafoarenletra-tipolehenetsia"/>
    <w:rsid w:val="000B27C0"/>
  </w:style>
  <w:style w:type="character" w:customStyle="1" w:styleId="citation-266">
    <w:name w:val="citation-266"/>
    <w:basedOn w:val="Paragrafoarenletra-tipolehenetsia"/>
    <w:rsid w:val="000B27C0"/>
  </w:style>
  <w:style w:type="character" w:customStyle="1" w:styleId="citation-265">
    <w:name w:val="citation-265"/>
    <w:basedOn w:val="Paragrafoarenletra-tipolehenetsia"/>
    <w:rsid w:val="000B27C0"/>
  </w:style>
  <w:style w:type="character" w:customStyle="1" w:styleId="citation-264">
    <w:name w:val="citation-264"/>
    <w:basedOn w:val="Paragrafoarenletra-tipolehenetsia"/>
    <w:rsid w:val="000B27C0"/>
  </w:style>
  <w:style w:type="character" w:customStyle="1" w:styleId="citation-263">
    <w:name w:val="citation-263"/>
    <w:basedOn w:val="Paragrafoarenletra-tipolehenetsia"/>
    <w:rsid w:val="000B27C0"/>
  </w:style>
  <w:style w:type="character" w:customStyle="1" w:styleId="citation-262">
    <w:name w:val="citation-262"/>
    <w:basedOn w:val="Paragrafoarenletra-tipolehenetsia"/>
    <w:rsid w:val="000B27C0"/>
  </w:style>
  <w:style w:type="character" w:customStyle="1" w:styleId="citation-261">
    <w:name w:val="citation-261"/>
    <w:basedOn w:val="Paragrafoarenletra-tipolehenetsia"/>
    <w:rsid w:val="000B27C0"/>
  </w:style>
  <w:style w:type="character" w:customStyle="1" w:styleId="citation-260">
    <w:name w:val="citation-260"/>
    <w:basedOn w:val="Paragrafoarenletra-tipolehenetsia"/>
    <w:rsid w:val="000B27C0"/>
  </w:style>
  <w:style w:type="character" w:customStyle="1" w:styleId="citation-259">
    <w:name w:val="citation-259"/>
    <w:basedOn w:val="Paragrafoarenletra-tipolehenetsia"/>
    <w:rsid w:val="000B27C0"/>
  </w:style>
  <w:style w:type="character" w:customStyle="1" w:styleId="citation-258">
    <w:name w:val="citation-258"/>
    <w:basedOn w:val="Paragrafoarenletra-tipolehenetsia"/>
    <w:rsid w:val="000B27C0"/>
  </w:style>
  <w:style w:type="character" w:customStyle="1" w:styleId="citation-257">
    <w:name w:val="citation-257"/>
    <w:basedOn w:val="Paragrafoarenletra-tipolehenetsia"/>
    <w:rsid w:val="000B27C0"/>
  </w:style>
  <w:style w:type="character" w:customStyle="1" w:styleId="citation-256">
    <w:name w:val="citation-256"/>
    <w:basedOn w:val="Paragrafoarenletra-tipolehenetsia"/>
    <w:rsid w:val="000B27C0"/>
  </w:style>
  <w:style w:type="character" w:customStyle="1" w:styleId="citation-255">
    <w:name w:val="citation-255"/>
    <w:basedOn w:val="Paragrafoarenletra-tipolehenetsia"/>
    <w:rsid w:val="000B27C0"/>
  </w:style>
  <w:style w:type="character" w:customStyle="1" w:styleId="citation-254">
    <w:name w:val="citation-254"/>
    <w:basedOn w:val="Paragrafoarenletra-tipolehenetsia"/>
    <w:rsid w:val="000B27C0"/>
  </w:style>
  <w:style w:type="character" w:customStyle="1" w:styleId="citation-253">
    <w:name w:val="citation-253"/>
    <w:basedOn w:val="Paragrafoarenletra-tipolehenetsia"/>
    <w:rsid w:val="000B27C0"/>
  </w:style>
  <w:style w:type="character" w:customStyle="1" w:styleId="citation-252">
    <w:name w:val="citation-252"/>
    <w:basedOn w:val="Paragrafoarenletra-tipolehenetsia"/>
    <w:rsid w:val="000B27C0"/>
  </w:style>
  <w:style w:type="character" w:customStyle="1" w:styleId="citation-251">
    <w:name w:val="citation-251"/>
    <w:basedOn w:val="Paragrafoarenletra-tipolehenetsia"/>
    <w:rsid w:val="000B27C0"/>
  </w:style>
  <w:style w:type="character" w:customStyle="1" w:styleId="citation-250">
    <w:name w:val="citation-250"/>
    <w:basedOn w:val="Paragrafoarenletra-tipolehenetsia"/>
    <w:rsid w:val="000B27C0"/>
  </w:style>
  <w:style w:type="character" w:customStyle="1" w:styleId="citation-249">
    <w:name w:val="citation-249"/>
    <w:basedOn w:val="Paragrafoarenletra-tipolehenetsia"/>
    <w:rsid w:val="000B27C0"/>
  </w:style>
  <w:style w:type="character" w:customStyle="1" w:styleId="citation-248">
    <w:name w:val="citation-248"/>
    <w:basedOn w:val="Paragrafoarenletra-tipolehenetsia"/>
    <w:rsid w:val="000B27C0"/>
  </w:style>
  <w:style w:type="character" w:customStyle="1" w:styleId="citation-247">
    <w:name w:val="citation-247"/>
    <w:basedOn w:val="Paragrafoarenletra-tipolehenetsia"/>
    <w:rsid w:val="000B27C0"/>
  </w:style>
  <w:style w:type="character" w:customStyle="1" w:styleId="citation-246">
    <w:name w:val="citation-246"/>
    <w:basedOn w:val="Paragrafoarenletra-tipolehenetsia"/>
    <w:rsid w:val="000B27C0"/>
  </w:style>
  <w:style w:type="character" w:customStyle="1" w:styleId="citation-245">
    <w:name w:val="citation-245"/>
    <w:basedOn w:val="Paragrafoarenletra-tipolehenetsia"/>
    <w:rsid w:val="000B27C0"/>
  </w:style>
  <w:style w:type="character" w:customStyle="1" w:styleId="citation-197">
    <w:name w:val="citation-197"/>
    <w:basedOn w:val="Paragrafoarenletra-tipolehenetsia"/>
    <w:rsid w:val="00C742C7"/>
  </w:style>
  <w:style w:type="character" w:customStyle="1" w:styleId="citation-196">
    <w:name w:val="citation-196"/>
    <w:basedOn w:val="Paragrafoarenletra-tipolehenetsia"/>
    <w:rsid w:val="00C742C7"/>
  </w:style>
  <w:style w:type="character" w:customStyle="1" w:styleId="citation-195">
    <w:name w:val="citation-195"/>
    <w:basedOn w:val="Paragrafoarenletra-tipolehenetsia"/>
    <w:rsid w:val="00C742C7"/>
  </w:style>
  <w:style w:type="character" w:customStyle="1" w:styleId="citation-194">
    <w:name w:val="citation-194"/>
    <w:basedOn w:val="Paragrafoarenletra-tipolehenetsia"/>
    <w:rsid w:val="00C742C7"/>
  </w:style>
  <w:style w:type="character" w:customStyle="1" w:styleId="citation-193">
    <w:name w:val="citation-193"/>
    <w:basedOn w:val="Paragrafoarenletra-tipolehenetsia"/>
    <w:rsid w:val="00C742C7"/>
  </w:style>
  <w:style w:type="character" w:customStyle="1" w:styleId="citation-192">
    <w:name w:val="citation-192"/>
    <w:basedOn w:val="Paragrafoarenletra-tipolehenetsia"/>
    <w:rsid w:val="00C742C7"/>
  </w:style>
  <w:style w:type="character" w:customStyle="1" w:styleId="citation-191">
    <w:name w:val="citation-191"/>
    <w:basedOn w:val="Paragrafoarenletra-tipolehenetsia"/>
    <w:rsid w:val="00C742C7"/>
  </w:style>
  <w:style w:type="character" w:customStyle="1" w:styleId="citation-190">
    <w:name w:val="citation-190"/>
    <w:basedOn w:val="Paragrafoarenletra-tipolehenetsia"/>
    <w:rsid w:val="00C742C7"/>
  </w:style>
  <w:style w:type="character" w:customStyle="1" w:styleId="citation-189">
    <w:name w:val="citation-189"/>
    <w:basedOn w:val="Paragrafoarenletra-tipolehenetsia"/>
    <w:rsid w:val="00C742C7"/>
  </w:style>
  <w:style w:type="character" w:customStyle="1" w:styleId="citation-188">
    <w:name w:val="citation-188"/>
    <w:basedOn w:val="Paragrafoarenletra-tipolehenetsia"/>
    <w:rsid w:val="00C742C7"/>
  </w:style>
  <w:style w:type="character" w:customStyle="1" w:styleId="citation-187">
    <w:name w:val="citation-187"/>
    <w:basedOn w:val="Paragrafoarenletra-tipolehenetsia"/>
    <w:rsid w:val="00C742C7"/>
  </w:style>
  <w:style w:type="character" w:customStyle="1" w:styleId="citation-186">
    <w:name w:val="citation-186"/>
    <w:basedOn w:val="Paragrafoarenletra-tipolehenetsia"/>
    <w:rsid w:val="00C742C7"/>
  </w:style>
  <w:style w:type="character" w:customStyle="1" w:styleId="citation-185">
    <w:name w:val="citation-185"/>
    <w:basedOn w:val="Paragrafoarenletra-tipolehenetsia"/>
    <w:rsid w:val="00C742C7"/>
  </w:style>
  <w:style w:type="character" w:customStyle="1" w:styleId="citation-184">
    <w:name w:val="citation-184"/>
    <w:basedOn w:val="Paragrafoarenletra-tipolehenetsia"/>
    <w:rsid w:val="00C742C7"/>
  </w:style>
  <w:style w:type="character" w:customStyle="1" w:styleId="citation-183">
    <w:name w:val="citation-183"/>
    <w:basedOn w:val="Paragrafoarenletra-tipolehenetsia"/>
    <w:rsid w:val="00C742C7"/>
  </w:style>
  <w:style w:type="character" w:customStyle="1" w:styleId="citation-182">
    <w:name w:val="citation-182"/>
    <w:basedOn w:val="Paragrafoarenletra-tipolehenetsia"/>
    <w:rsid w:val="00C742C7"/>
  </w:style>
  <w:style w:type="character" w:customStyle="1" w:styleId="citation-181">
    <w:name w:val="citation-181"/>
    <w:basedOn w:val="Paragrafoarenletra-tipolehenetsia"/>
    <w:rsid w:val="00C742C7"/>
  </w:style>
  <w:style w:type="character" w:customStyle="1" w:styleId="citation-180">
    <w:name w:val="citation-180"/>
    <w:basedOn w:val="Paragrafoarenletra-tipolehenetsia"/>
    <w:rsid w:val="00C742C7"/>
  </w:style>
  <w:style w:type="character" w:customStyle="1" w:styleId="citation-179">
    <w:name w:val="citation-179"/>
    <w:basedOn w:val="Paragrafoarenletra-tipolehenetsia"/>
    <w:rsid w:val="00C742C7"/>
  </w:style>
  <w:style w:type="character" w:customStyle="1" w:styleId="citation-178">
    <w:name w:val="citation-178"/>
    <w:basedOn w:val="Paragrafoarenletra-tipolehenetsia"/>
    <w:rsid w:val="00C742C7"/>
  </w:style>
  <w:style w:type="character" w:customStyle="1" w:styleId="citation-177">
    <w:name w:val="citation-177"/>
    <w:basedOn w:val="Paragrafoarenletra-tipolehenetsia"/>
    <w:rsid w:val="00C742C7"/>
  </w:style>
  <w:style w:type="character" w:customStyle="1" w:styleId="citation-176">
    <w:name w:val="citation-176"/>
    <w:basedOn w:val="Paragrafoarenletra-tipolehenetsia"/>
    <w:rsid w:val="00C742C7"/>
  </w:style>
  <w:style w:type="character" w:customStyle="1" w:styleId="citation-175">
    <w:name w:val="citation-175"/>
    <w:basedOn w:val="Paragrafoarenletra-tipolehenetsia"/>
    <w:rsid w:val="00C742C7"/>
  </w:style>
  <w:style w:type="character" w:customStyle="1" w:styleId="citation-174">
    <w:name w:val="citation-174"/>
    <w:basedOn w:val="Paragrafoarenletra-tipolehenetsia"/>
    <w:rsid w:val="00C742C7"/>
  </w:style>
  <w:style w:type="character" w:customStyle="1" w:styleId="citation-173">
    <w:name w:val="citation-173"/>
    <w:basedOn w:val="Paragrafoarenletra-tipolehenetsia"/>
    <w:rsid w:val="00C742C7"/>
  </w:style>
  <w:style w:type="character" w:customStyle="1" w:styleId="citation-172">
    <w:name w:val="citation-172"/>
    <w:basedOn w:val="Paragrafoarenletra-tipolehenetsia"/>
    <w:rsid w:val="00C742C7"/>
  </w:style>
  <w:style w:type="character" w:customStyle="1" w:styleId="citation-171">
    <w:name w:val="citation-171"/>
    <w:basedOn w:val="Paragrafoarenletra-tipolehenetsia"/>
    <w:rsid w:val="00C742C7"/>
  </w:style>
  <w:style w:type="character" w:customStyle="1" w:styleId="citation-170">
    <w:name w:val="citation-170"/>
    <w:basedOn w:val="Paragrafoarenletra-tipolehenetsia"/>
    <w:rsid w:val="00C742C7"/>
  </w:style>
  <w:style w:type="character" w:customStyle="1" w:styleId="citation-169">
    <w:name w:val="citation-169"/>
    <w:basedOn w:val="Paragrafoarenletra-tipolehenetsia"/>
    <w:rsid w:val="00C742C7"/>
  </w:style>
  <w:style w:type="character" w:customStyle="1" w:styleId="citation-168">
    <w:name w:val="citation-168"/>
    <w:basedOn w:val="Paragrafoarenletra-tipolehenetsia"/>
    <w:rsid w:val="00C742C7"/>
  </w:style>
  <w:style w:type="character" w:customStyle="1" w:styleId="citation-167">
    <w:name w:val="citation-167"/>
    <w:basedOn w:val="Paragrafoarenletra-tipolehenetsia"/>
    <w:rsid w:val="00C742C7"/>
  </w:style>
  <w:style w:type="character" w:customStyle="1" w:styleId="citation-166">
    <w:name w:val="citation-166"/>
    <w:basedOn w:val="Paragrafoarenletra-tipolehenetsia"/>
    <w:rsid w:val="00C742C7"/>
  </w:style>
  <w:style w:type="character" w:customStyle="1" w:styleId="citation-165">
    <w:name w:val="citation-165"/>
    <w:basedOn w:val="Paragrafoarenletra-tipolehenetsia"/>
    <w:rsid w:val="00C742C7"/>
  </w:style>
  <w:style w:type="character" w:customStyle="1" w:styleId="citation-164">
    <w:name w:val="citation-164"/>
    <w:basedOn w:val="Paragrafoarenletra-tipolehenetsia"/>
    <w:rsid w:val="00C742C7"/>
  </w:style>
  <w:style w:type="character" w:customStyle="1" w:styleId="citation-163">
    <w:name w:val="citation-163"/>
    <w:basedOn w:val="Paragrafoarenletra-tipolehenetsia"/>
    <w:rsid w:val="00C742C7"/>
  </w:style>
  <w:style w:type="character" w:customStyle="1" w:styleId="citation-162">
    <w:name w:val="citation-162"/>
    <w:basedOn w:val="Paragrafoarenletra-tipolehenetsia"/>
    <w:rsid w:val="00C742C7"/>
  </w:style>
  <w:style w:type="character" w:customStyle="1" w:styleId="citation-161">
    <w:name w:val="citation-161"/>
    <w:basedOn w:val="Paragrafoarenletra-tipolehenetsia"/>
    <w:rsid w:val="00C742C7"/>
  </w:style>
  <w:style w:type="character" w:customStyle="1" w:styleId="citation-160">
    <w:name w:val="citation-160"/>
    <w:basedOn w:val="Paragrafoarenletra-tipolehenetsia"/>
    <w:rsid w:val="00C742C7"/>
  </w:style>
  <w:style w:type="character" w:customStyle="1" w:styleId="citation-159">
    <w:name w:val="citation-159"/>
    <w:basedOn w:val="Paragrafoarenletra-tipolehenetsia"/>
    <w:rsid w:val="00C742C7"/>
  </w:style>
  <w:style w:type="character" w:customStyle="1" w:styleId="citation-158">
    <w:name w:val="citation-158"/>
    <w:basedOn w:val="Paragrafoarenletra-tipolehenetsia"/>
    <w:rsid w:val="00C742C7"/>
  </w:style>
  <w:style w:type="character" w:customStyle="1" w:styleId="citation-157">
    <w:name w:val="citation-157"/>
    <w:basedOn w:val="Paragrafoarenletra-tipolehenetsia"/>
    <w:rsid w:val="00C742C7"/>
  </w:style>
  <w:style w:type="character" w:customStyle="1" w:styleId="citation-156">
    <w:name w:val="citation-156"/>
    <w:basedOn w:val="Paragrafoarenletra-tipolehenetsia"/>
    <w:rsid w:val="00C742C7"/>
  </w:style>
  <w:style w:type="character" w:customStyle="1" w:styleId="citation-155">
    <w:name w:val="citation-155"/>
    <w:basedOn w:val="Paragrafoarenletra-tipolehenetsia"/>
    <w:rsid w:val="00C742C7"/>
  </w:style>
  <w:style w:type="character" w:customStyle="1" w:styleId="citation-154">
    <w:name w:val="citation-154"/>
    <w:basedOn w:val="Paragrafoarenletra-tipolehenetsia"/>
    <w:rsid w:val="00C742C7"/>
  </w:style>
  <w:style w:type="character" w:customStyle="1" w:styleId="citation-153">
    <w:name w:val="citation-153"/>
    <w:basedOn w:val="Paragrafoarenletra-tipolehenetsia"/>
    <w:rsid w:val="00C742C7"/>
  </w:style>
  <w:style w:type="character" w:customStyle="1" w:styleId="citation-152">
    <w:name w:val="citation-152"/>
    <w:basedOn w:val="Paragrafoarenletra-tipolehenetsia"/>
    <w:rsid w:val="00C742C7"/>
  </w:style>
  <w:style w:type="character" w:customStyle="1" w:styleId="citation-151">
    <w:name w:val="citation-151"/>
    <w:basedOn w:val="Paragrafoarenletra-tipolehenetsia"/>
    <w:rsid w:val="00C742C7"/>
  </w:style>
  <w:style w:type="character" w:customStyle="1" w:styleId="citation-150">
    <w:name w:val="citation-150"/>
    <w:basedOn w:val="Paragrafoarenletra-tipolehenetsia"/>
    <w:rsid w:val="00C742C7"/>
  </w:style>
  <w:style w:type="character" w:customStyle="1" w:styleId="citation-149">
    <w:name w:val="citation-149"/>
    <w:basedOn w:val="Paragrafoarenletra-tipolehenetsia"/>
    <w:rsid w:val="00C742C7"/>
  </w:style>
  <w:style w:type="character" w:customStyle="1" w:styleId="citation-148">
    <w:name w:val="citation-148"/>
    <w:basedOn w:val="Paragrafoarenletra-tipolehenetsia"/>
    <w:rsid w:val="00C742C7"/>
  </w:style>
  <w:style w:type="character" w:customStyle="1" w:styleId="citation-147">
    <w:name w:val="citation-147"/>
    <w:basedOn w:val="Paragrafoarenletra-tipolehenetsia"/>
    <w:rsid w:val="00C742C7"/>
  </w:style>
  <w:style w:type="character" w:customStyle="1" w:styleId="citation-146">
    <w:name w:val="citation-146"/>
    <w:basedOn w:val="Paragrafoarenletra-tipolehenetsia"/>
    <w:rsid w:val="00C742C7"/>
  </w:style>
  <w:style w:type="character" w:customStyle="1" w:styleId="citation-145">
    <w:name w:val="citation-145"/>
    <w:basedOn w:val="Paragrafoarenletra-tipolehenetsia"/>
    <w:rsid w:val="00C742C7"/>
  </w:style>
  <w:style w:type="character" w:customStyle="1" w:styleId="citation-144">
    <w:name w:val="citation-144"/>
    <w:basedOn w:val="Paragrafoarenletra-tipolehenetsia"/>
    <w:rsid w:val="00C742C7"/>
  </w:style>
  <w:style w:type="character" w:customStyle="1" w:styleId="citation-143">
    <w:name w:val="citation-143"/>
    <w:basedOn w:val="Paragrafoarenletra-tipolehenetsia"/>
    <w:rsid w:val="00C742C7"/>
  </w:style>
  <w:style w:type="character" w:customStyle="1" w:styleId="citation-142">
    <w:name w:val="citation-142"/>
    <w:basedOn w:val="Paragrafoarenletra-tipolehenetsia"/>
    <w:rsid w:val="00C742C7"/>
  </w:style>
  <w:style w:type="character" w:customStyle="1" w:styleId="citation-141">
    <w:name w:val="citation-141"/>
    <w:basedOn w:val="Paragrafoarenletra-tipolehenetsia"/>
    <w:rsid w:val="00C742C7"/>
  </w:style>
  <w:style w:type="character" w:customStyle="1" w:styleId="citation-140">
    <w:name w:val="citation-140"/>
    <w:basedOn w:val="Paragrafoarenletra-tipolehenetsia"/>
    <w:rsid w:val="00C742C7"/>
  </w:style>
  <w:style w:type="character" w:customStyle="1" w:styleId="citation-139">
    <w:name w:val="citation-139"/>
    <w:basedOn w:val="Paragrafoarenletra-tipolehenetsia"/>
    <w:rsid w:val="00C742C7"/>
  </w:style>
  <w:style w:type="character" w:customStyle="1" w:styleId="citation-138">
    <w:name w:val="citation-138"/>
    <w:basedOn w:val="Paragrafoarenletra-tipolehenetsia"/>
    <w:rsid w:val="00C742C7"/>
  </w:style>
  <w:style w:type="character" w:customStyle="1" w:styleId="citation-137">
    <w:name w:val="citation-137"/>
    <w:basedOn w:val="Paragrafoarenletra-tipolehenetsia"/>
    <w:rsid w:val="00C742C7"/>
  </w:style>
  <w:style w:type="character" w:customStyle="1" w:styleId="citation-136">
    <w:name w:val="citation-136"/>
    <w:basedOn w:val="Paragrafoarenletra-tipolehenetsia"/>
    <w:rsid w:val="00C742C7"/>
  </w:style>
  <w:style w:type="character" w:customStyle="1" w:styleId="citation-135">
    <w:name w:val="citation-135"/>
    <w:basedOn w:val="Paragrafoarenletra-tipolehenetsia"/>
    <w:rsid w:val="00C742C7"/>
  </w:style>
  <w:style w:type="character" w:customStyle="1" w:styleId="citation-134">
    <w:name w:val="citation-134"/>
    <w:basedOn w:val="Paragrafoarenletra-tipolehenetsia"/>
    <w:rsid w:val="00C742C7"/>
  </w:style>
  <w:style w:type="character" w:customStyle="1" w:styleId="citation-133">
    <w:name w:val="citation-133"/>
    <w:basedOn w:val="Paragrafoarenletra-tipolehenetsia"/>
    <w:rsid w:val="00C742C7"/>
  </w:style>
  <w:style w:type="character" w:customStyle="1" w:styleId="citation-132">
    <w:name w:val="citation-132"/>
    <w:basedOn w:val="Paragrafoarenletra-tipolehenetsia"/>
    <w:rsid w:val="00C742C7"/>
  </w:style>
  <w:style w:type="character" w:customStyle="1" w:styleId="citation-833">
    <w:name w:val="citation-833"/>
    <w:basedOn w:val="Paragrafoarenletra-tipolehenetsia"/>
    <w:rsid w:val="00C742C7"/>
  </w:style>
  <w:style w:type="character" w:customStyle="1" w:styleId="citation-832">
    <w:name w:val="citation-832"/>
    <w:basedOn w:val="Paragrafoarenletra-tipolehenetsia"/>
    <w:rsid w:val="00C742C7"/>
  </w:style>
  <w:style w:type="character" w:customStyle="1" w:styleId="citation-831">
    <w:name w:val="citation-831"/>
    <w:basedOn w:val="Paragrafoarenletra-tipolehenetsia"/>
    <w:rsid w:val="00C742C7"/>
  </w:style>
  <w:style w:type="character" w:customStyle="1" w:styleId="citation-830">
    <w:name w:val="citation-830"/>
    <w:basedOn w:val="Paragrafoarenletra-tipolehenetsia"/>
    <w:rsid w:val="00C742C7"/>
  </w:style>
  <w:style w:type="character" w:customStyle="1" w:styleId="citation-829">
    <w:name w:val="citation-829"/>
    <w:basedOn w:val="Paragrafoarenletra-tipolehenetsia"/>
    <w:rsid w:val="00C742C7"/>
  </w:style>
  <w:style w:type="character" w:customStyle="1" w:styleId="citation-828">
    <w:name w:val="citation-828"/>
    <w:basedOn w:val="Paragrafoarenletra-tipolehenetsia"/>
    <w:rsid w:val="00C742C7"/>
  </w:style>
  <w:style w:type="character" w:customStyle="1" w:styleId="citation-827">
    <w:name w:val="citation-827"/>
    <w:basedOn w:val="Paragrafoarenletra-tipolehenetsia"/>
    <w:rsid w:val="00C742C7"/>
  </w:style>
  <w:style w:type="character" w:customStyle="1" w:styleId="citation-826">
    <w:name w:val="citation-826"/>
    <w:basedOn w:val="Paragrafoarenletra-tipolehenetsia"/>
    <w:rsid w:val="00C742C7"/>
  </w:style>
  <w:style w:type="character" w:customStyle="1" w:styleId="citation-825">
    <w:name w:val="citation-825"/>
    <w:basedOn w:val="Paragrafoarenletra-tipolehenetsia"/>
    <w:rsid w:val="00C742C7"/>
  </w:style>
  <w:style w:type="character" w:customStyle="1" w:styleId="citation-824">
    <w:name w:val="citation-824"/>
    <w:basedOn w:val="Paragrafoarenletra-tipolehenetsia"/>
    <w:rsid w:val="00C742C7"/>
  </w:style>
  <w:style w:type="character" w:customStyle="1" w:styleId="citation-823">
    <w:name w:val="citation-823"/>
    <w:basedOn w:val="Paragrafoarenletra-tipolehenetsia"/>
    <w:rsid w:val="00C742C7"/>
  </w:style>
  <w:style w:type="character" w:customStyle="1" w:styleId="citation-822">
    <w:name w:val="citation-822"/>
    <w:basedOn w:val="Paragrafoarenletra-tipolehenetsia"/>
    <w:rsid w:val="00C742C7"/>
  </w:style>
  <w:style w:type="character" w:customStyle="1" w:styleId="citation-821">
    <w:name w:val="citation-821"/>
    <w:basedOn w:val="Paragrafoarenletra-tipolehenetsia"/>
    <w:rsid w:val="00C742C7"/>
  </w:style>
  <w:style w:type="character" w:customStyle="1" w:styleId="citation-820">
    <w:name w:val="citation-820"/>
    <w:basedOn w:val="Paragrafoarenletra-tipolehenetsia"/>
    <w:rsid w:val="00C742C7"/>
  </w:style>
  <w:style w:type="character" w:customStyle="1" w:styleId="citation-819">
    <w:name w:val="citation-819"/>
    <w:basedOn w:val="Paragrafoarenletra-tipolehenetsia"/>
    <w:rsid w:val="00C742C7"/>
  </w:style>
  <w:style w:type="character" w:customStyle="1" w:styleId="citation-818">
    <w:name w:val="citation-818"/>
    <w:basedOn w:val="Paragrafoarenletra-tipolehenetsia"/>
    <w:rsid w:val="00C742C7"/>
  </w:style>
  <w:style w:type="character" w:customStyle="1" w:styleId="citation-817">
    <w:name w:val="citation-817"/>
    <w:basedOn w:val="Paragrafoarenletra-tipolehenetsia"/>
    <w:rsid w:val="00C742C7"/>
  </w:style>
  <w:style w:type="character" w:customStyle="1" w:styleId="citation-816">
    <w:name w:val="citation-816"/>
    <w:basedOn w:val="Paragrafoarenletra-tipolehenetsia"/>
    <w:rsid w:val="00C742C7"/>
  </w:style>
  <w:style w:type="character" w:customStyle="1" w:styleId="citation-815">
    <w:name w:val="citation-815"/>
    <w:basedOn w:val="Paragrafoarenletra-tipolehenetsia"/>
    <w:rsid w:val="00C742C7"/>
  </w:style>
  <w:style w:type="character" w:customStyle="1" w:styleId="citation-814">
    <w:name w:val="citation-814"/>
    <w:basedOn w:val="Paragrafoarenletra-tipolehenetsia"/>
    <w:rsid w:val="00C742C7"/>
  </w:style>
  <w:style w:type="character" w:customStyle="1" w:styleId="citation-813">
    <w:name w:val="citation-813"/>
    <w:basedOn w:val="Paragrafoarenletra-tipolehenetsia"/>
    <w:rsid w:val="00C742C7"/>
  </w:style>
  <w:style w:type="character" w:customStyle="1" w:styleId="citation-812">
    <w:name w:val="citation-812"/>
    <w:basedOn w:val="Paragrafoarenletra-tipolehenetsia"/>
    <w:rsid w:val="00C742C7"/>
  </w:style>
  <w:style w:type="character" w:customStyle="1" w:styleId="citation-811">
    <w:name w:val="citation-811"/>
    <w:basedOn w:val="Paragrafoarenletra-tipolehenetsia"/>
    <w:rsid w:val="00C742C7"/>
  </w:style>
  <w:style w:type="character" w:customStyle="1" w:styleId="citation-810">
    <w:name w:val="citation-810"/>
    <w:basedOn w:val="Paragrafoarenletra-tipolehenetsia"/>
    <w:rsid w:val="00C742C7"/>
  </w:style>
  <w:style w:type="character" w:customStyle="1" w:styleId="citation-809">
    <w:name w:val="citation-809"/>
    <w:basedOn w:val="Paragrafoarenletra-tipolehenetsia"/>
    <w:rsid w:val="00C742C7"/>
  </w:style>
  <w:style w:type="character" w:customStyle="1" w:styleId="citation-808">
    <w:name w:val="citation-808"/>
    <w:basedOn w:val="Paragrafoarenletra-tipolehenetsia"/>
    <w:rsid w:val="00C742C7"/>
  </w:style>
  <w:style w:type="character" w:customStyle="1" w:styleId="citation-807">
    <w:name w:val="citation-807"/>
    <w:basedOn w:val="Paragrafoarenletra-tipolehenetsia"/>
    <w:rsid w:val="00C742C7"/>
  </w:style>
  <w:style w:type="character" w:customStyle="1" w:styleId="citation-806">
    <w:name w:val="citation-806"/>
    <w:basedOn w:val="Paragrafoarenletra-tipolehenetsia"/>
    <w:rsid w:val="00C742C7"/>
  </w:style>
  <w:style w:type="character" w:customStyle="1" w:styleId="citation-805">
    <w:name w:val="citation-805"/>
    <w:basedOn w:val="Paragrafoarenletra-tipolehenetsia"/>
    <w:rsid w:val="00C742C7"/>
  </w:style>
  <w:style w:type="character" w:customStyle="1" w:styleId="citation-804">
    <w:name w:val="citation-804"/>
    <w:basedOn w:val="Paragrafoarenletra-tipolehenetsia"/>
    <w:rsid w:val="00C742C7"/>
  </w:style>
  <w:style w:type="character" w:customStyle="1" w:styleId="citation-803">
    <w:name w:val="citation-803"/>
    <w:basedOn w:val="Paragrafoarenletra-tipolehenetsia"/>
    <w:rsid w:val="00C742C7"/>
  </w:style>
  <w:style w:type="character" w:customStyle="1" w:styleId="citation-802">
    <w:name w:val="citation-802"/>
    <w:basedOn w:val="Paragrafoarenletra-tipolehenetsia"/>
    <w:rsid w:val="00C742C7"/>
  </w:style>
  <w:style w:type="character" w:customStyle="1" w:styleId="citation-801">
    <w:name w:val="citation-801"/>
    <w:basedOn w:val="Paragrafoarenletra-tipolehenetsia"/>
    <w:rsid w:val="00C742C7"/>
  </w:style>
  <w:style w:type="character" w:customStyle="1" w:styleId="citation-800">
    <w:name w:val="citation-800"/>
    <w:basedOn w:val="Paragrafoarenletra-tipolehenetsia"/>
    <w:rsid w:val="00C742C7"/>
  </w:style>
  <w:style w:type="character" w:customStyle="1" w:styleId="citation-799">
    <w:name w:val="citation-799"/>
    <w:basedOn w:val="Paragrafoarenletra-tipolehenetsia"/>
    <w:rsid w:val="00C742C7"/>
  </w:style>
  <w:style w:type="character" w:customStyle="1" w:styleId="citation-798">
    <w:name w:val="citation-798"/>
    <w:basedOn w:val="Paragrafoarenletra-tipolehenetsia"/>
    <w:rsid w:val="00C742C7"/>
  </w:style>
  <w:style w:type="character" w:customStyle="1" w:styleId="citation-797">
    <w:name w:val="citation-797"/>
    <w:basedOn w:val="Paragrafoarenletra-tipolehenetsia"/>
    <w:rsid w:val="00C742C7"/>
  </w:style>
  <w:style w:type="character" w:customStyle="1" w:styleId="citation-796">
    <w:name w:val="citation-796"/>
    <w:basedOn w:val="Paragrafoarenletra-tipolehenetsia"/>
    <w:rsid w:val="00C742C7"/>
  </w:style>
  <w:style w:type="character" w:customStyle="1" w:styleId="citation-795">
    <w:name w:val="citation-795"/>
    <w:basedOn w:val="Paragrafoarenletra-tipolehenetsia"/>
    <w:rsid w:val="00C742C7"/>
  </w:style>
  <w:style w:type="character" w:customStyle="1" w:styleId="citation-794">
    <w:name w:val="citation-794"/>
    <w:basedOn w:val="Paragrafoarenletra-tipolehenetsia"/>
    <w:rsid w:val="00C742C7"/>
  </w:style>
  <w:style w:type="character" w:customStyle="1" w:styleId="citation-793">
    <w:name w:val="citation-793"/>
    <w:basedOn w:val="Paragrafoarenletra-tipolehenetsia"/>
    <w:rsid w:val="00C742C7"/>
  </w:style>
  <w:style w:type="character" w:customStyle="1" w:styleId="citation-792">
    <w:name w:val="citation-792"/>
    <w:basedOn w:val="Paragrafoarenletra-tipolehenetsia"/>
    <w:rsid w:val="00C742C7"/>
  </w:style>
  <w:style w:type="character" w:customStyle="1" w:styleId="citation-791">
    <w:name w:val="citation-791"/>
    <w:basedOn w:val="Paragrafoarenletra-tipolehenetsia"/>
    <w:rsid w:val="00C742C7"/>
  </w:style>
  <w:style w:type="character" w:customStyle="1" w:styleId="citation-790">
    <w:name w:val="citation-790"/>
    <w:basedOn w:val="Paragrafoarenletra-tipolehenetsia"/>
    <w:rsid w:val="00C742C7"/>
  </w:style>
  <w:style w:type="character" w:customStyle="1" w:styleId="citation-789">
    <w:name w:val="citation-789"/>
    <w:basedOn w:val="Paragrafoarenletra-tipolehenetsia"/>
    <w:rsid w:val="00C742C7"/>
  </w:style>
  <w:style w:type="character" w:customStyle="1" w:styleId="citation-788">
    <w:name w:val="citation-788"/>
    <w:basedOn w:val="Paragrafoarenletra-tipolehenetsia"/>
    <w:rsid w:val="00C742C7"/>
  </w:style>
  <w:style w:type="character" w:customStyle="1" w:styleId="citation-787">
    <w:name w:val="citation-787"/>
    <w:basedOn w:val="Paragrafoarenletra-tipolehenetsia"/>
    <w:rsid w:val="00C742C7"/>
  </w:style>
  <w:style w:type="character" w:customStyle="1" w:styleId="citation-786">
    <w:name w:val="citation-786"/>
    <w:basedOn w:val="Paragrafoarenletra-tipolehenetsia"/>
    <w:rsid w:val="00C742C7"/>
  </w:style>
  <w:style w:type="character" w:customStyle="1" w:styleId="citation-785">
    <w:name w:val="citation-785"/>
    <w:basedOn w:val="Paragrafoarenletra-tipolehenetsia"/>
    <w:rsid w:val="00C742C7"/>
  </w:style>
  <w:style w:type="character" w:customStyle="1" w:styleId="citation-784">
    <w:name w:val="citation-784"/>
    <w:basedOn w:val="Paragrafoarenletra-tipolehenetsia"/>
    <w:rsid w:val="00C742C7"/>
  </w:style>
  <w:style w:type="character" w:customStyle="1" w:styleId="citation-783">
    <w:name w:val="citation-783"/>
    <w:basedOn w:val="Paragrafoarenletra-tipolehenetsia"/>
    <w:rsid w:val="00C742C7"/>
  </w:style>
  <w:style w:type="character" w:customStyle="1" w:styleId="citation-782">
    <w:name w:val="citation-782"/>
    <w:basedOn w:val="Paragrafoarenletra-tipolehenetsia"/>
    <w:rsid w:val="00C742C7"/>
  </w:style>
  <w:style w:type="character" w:customStyle="1" w:styleId="citation-781">
    <w:name w:val="citation-781"/>
    <w:basedOn w:val="Paragrafoarenletra-tipolehenetsia"/>
    <w:rsid w:val="00C742C7"/>
  </w:style>
  <w:style w:type="character" w:customStyle="1" w:styleId="citation-780">
    <w:name w:val="citation-780"/>
    <w:basedOn w:val="Paragrafoarenletra-tipolehenetsia"/>
    <w:rsid w:val="00C742C7"/>
  </w:style>
  <w:style w:type="character" w:customStyle="1" w:styleId="citation-779">
    <w:name w:val="citation-779"/>
    <w:basedOn w:val="Paragrafoarenletra-tipolehenetsia"/>
    <w:rsid w:val="00C742C7"/>
  </w:style>
  <w:style w:type="character" w:customStyle="1" w:styleId="citation-778">
    <w:name w:val="citation-778"/>
    <w:basedOn w:val="Paragrafoarenletra-tipolehenetsia"/>
    <w:rsid w:val="00C742C7"/>
  </w:style>
  <w:style w:type="character" w:customStyle="1" w:styleId="citation-777">
    <w:name w:val="citation-777"/>
    <w:basedOn w:val="Paragrafoarenletra-tipolehenetsia"/>
    <w:rsid w:val="00C742C7"/>
  </w:style>
  <w:style w:type="character" w:customStyle="1" w:styleId="citation-776">
    <w:name w:val="citation-776"/>
    <w:basedOn w:val="Paragrafoarenletra-tipolehenetsia"/>
    <w:rsid w:val="00C742C7"/>
  </w:style>
  <w:style w:type="character" w:customStyle="1" w:styleId="citation-775">
    <w:name w:val="citation-775"/>
    <w:basedOn w:val="Paragrafoarenletra-tipolehenetsia"/>
    <w:rsid w:val="00C742C7"/>
  </w:style>
  <w:style w:type="character" w:customStyle="1" w:styleId="citation-774">
    <w:name w:val="citation-774"/>
    <w:basedOn w:val="Paragrafoarenletra-tipolehenetsia"/>
    <w:rsid w:val="00C742C7"/>
  </w:style>
  <w:style w:type="character" w:customStyle="1" w:styleId="citation-773">
    <w:name w:val="citation-773"/>
    <w:basedOn w:val="Paragrafoarenletra-tipolehenetsia"/>
    <w:rsid w:val="00C742C7"/>
  </w:style>
  <w:style w:type="character" w:customStyle="1" w:styleId="citation-772">
    <w:name w:val="citation-772"/>
    <w:basedOn w:val="Paragrafoarenletra-tipolehenetsia"/>
    <w:rsid w:val="00C742C7"/>
  </w:style>
  <w:style w:type="character" w:customStyle="1" w:styleId="citation-771">
    <w:name w:val="citation-771"/>
    <w:basedOn w:val="Paragrafoarenletra-tipolehenetsia"/>
    <w:rsid w:val="00C742C7"/>
  </w:style>
  <w:style w:type="character" w:customStyle="1" w:styleId="citation-770">
    <w:name w:val="citation-770"/>
    <w:basedOn w:val="Paragrafoarenletra-tipolehenetsia"/>
    <w:rsid w:val="00C742C7"/>
  </w:style>
  <w:style w:type="character" w:customStyle="1" w:styleId="citation-769">
    <w:name w:val="citation-769"/>
    <w:basedOn w:val="Paragrafoarenletra-tipolehenetsia"/>
    <w:rsid w:val="00C742C7"/>
  </w:style>
  <w:style w:type="character" w:customStyle="1" w:styleId="citation-768">
    <w:name w:val="citation-768"/>
    <w:basedOn w:val="Paragrafoarenletra-tipolehenetsia"/>
    <w:rsid w:val="00C742C7"/>
  </w:style>
  <w:style w:type="character" w:customStyle="1" w:styleId="citation-767">
    <w:name w:val="citation-767"/>
    <w:basedOn w:val="Paragrafoarenletra-tipolehenetsia"/>
    <w:rsid w:val="00C742C7"/>
  </w:style>
  <w:style w:type="character" w:customStyle="1" w:styleId="citation-766">
    <w:name w:val="citation-766"/>
    <w:basedOn w:val="Paragrafoarenletra-tipolehenetsia"/>
    <w:rsid w:val="00C742C7"/>
  </w:style>
  <w:style w:type="character" w:customStyle="1" w:styleId="citation-765">
    <w:name w:val="citation-765"/>
    <w:basedOn w:val="Paragrafoarenletra-tipolehenetsia"/>
    <w:rsid w:val="00C742C7"/>
  </w:style>
  <w:style w:type="character" w:customStyle="1" w:styleId="citation-764">
    <w:name w:val="citation-764"/>
    <w:basedOn w:val="Paragrafoarenletra-tipolehenetsia"/>
    <w:rsid w:val="00C742C7"/>
  </w:style>
  <w:style w:type="character" w:customStyle="1" w:styleId="citation-763">
    <w:name w:val="citation-763"/>
    <w:basedOn w:val="Paragrafoarenletra-tipolehenetsia"/>
    <w:rsid w:val="00C742C7"/>
  </w:style>
  <w:style w:type="character" w:customStyle="1" w:styleId="citation-762">
    <w:name w:val="citation-762"/>
    <w:basedOn w:val="Paragrafoarenletra-tipolehenetsia"/>
    <w:rsid w:val="00C742C7"/>
  </w:style>
  <w:style w:type="character" w:customStyle="1" w:styleId="citation-761">
    <w:name w:val="citation-761"/>
    <w:basedOn w:val="Paragrafoarenletra-tipolehenetsia"/>
    <w:rsid w:val="00C742C7"/>
  </w:style>
  <w:style w:type="character" w:customStyle="1" w:styleId="citation-760">
    <w:name w:val="citation-760"/>
    <w:basedOn w:val="Paragrafoarenletra-tipolehenetsia"/>
    <w:rsid w:val="00C742C7"/>
  </w:style>
  <w:style w:type="character" w:customStyle="1" w:styleId="citation-759">
    <w:name w:val="citation-759"/>
    <w:basedOn w:val="Paragrafoarenletra-tipolehenetsia"/>
    <w:rsid w:val="00C742C7"/>
  </w:style>
  <w:style w:type="character" w:customStyle="1" w:styleId="citation-758">
    <w:name w:val="citation-758"/>
    <w:basedOn w:val="Paragrafoarenletra-tipolehenetsia"/>
    <w:rsid w:val="00C742C7"/>
  </w:style>
  <w:style w:type="character" w:customStyle="1" w:styleId="citation-757">
    <w:name w:val="citation-757"/>
    <w:basedOn w:val="Paragrafoarenletra-tipolehenetsia"/>
    <w:rsid w:val="00C742C7"/>
  </w:style>
  <w:style w:type="character" w:customStyle="1" w:styleId="citation-756">
    <w:name w:val="citation-756"/>
    <w:basedOn w:val="Paragrafoarenletra-tipolehenetsia"/>
    <w:rsid w:val="00C742C7"/>
  </w:style>
  <w:style w:type="character" w:customStyle="1" w:styleId="citation-755">
    <w:name w:val="citation-755"/>
    <w:basedOn w:val="Paragrafoarenletra-tipolehenetsia"/>
    <w:rsid w:val="00C742C7"/>
  </w:style>
  <w:style w:type="character" w:customStyle="1" w:styleId="citation-754">
    <w:name w:val="citation-754"/>
    <w:basedOn w:val="Paragrafoarenletra-tipolehenetsia"/>
    <w:rsid w:val="00C742C7"/>
  </w:style>
  <w:style w:type="character" w:customStyle="1" w:styleId="citation-753">
    <w:name w:val="citation-753"/>
    <w:basedOn w:val="Paragrafoarenletra-tipolehenetsia"/>
    <w:rsid w:val="00C742C7"/>
  </w:style>
  <w:style w:type="character" w:customStyle="1" w:styleId="citation-752">
    <w:name w:val="citation-752"/>
    <w:basedOn w:val="Paragrafoarenletra-tipolehenetsia"/>
    <w:rsid w:val="00C742C7"/>
  </w:style>
  <w:style w:type="character" w:customStyle="1" w:styleId="citation-751">
    <w:name w:val="citation-751"/>
    <w:basedOn w:val="Paragrafoarenletra-tipolehenetsia"/>
    <w:rsid w:val="00C742C7"/>
  </w:style>
  <w:style w:type="character" w:customStyle="1" w:styleId="citation-750">
    <w:name w:val="citation-750"/>
    <w:basedOn w:val="Paragrafoarenletra-tipolehenetsia"/>
    <w:rsid w:val="00C742C7"/>
  </w:style>
  <w:style w:type="character" w:customStyle="1" w:styleId="citation-749">
    <w:name w:val="citation-749"/>
    <w:basedOn w:val="Paragrafoarenletra-tipolehenetsia"/>
    <w:rsid w:val="00C742C7"/>
  </w:style>
  <w:style w:type="character" w:customStyle="1" w:styleId="citation-748">
    <w:name w:val="citation-748"/>
    <w:basedOn w:val="Paragrafoarenletra-tipolehenetsia"/>
    <w:rsid w:val="00C742C7"/>
  </w:style>
  <w:style w:type="character" w:customStyle="1" w:styleId="citation-747">
    <w:name w:val="citation-747"/>
    <w:basedOn w:val="Paragrafoarenletra-tipolehenetsia"/>
    <w:rsid w:val="00C742C7"/>
  </w:style>
  <w:style w:type="character" w:customStyle="1" w:styleId="citation-746">
    <w:name w:val="citation-746"/>
    <w:basedOn w:val="Paragrafoarenletra-tipolehenetsia"/>
    <w:rsid w:val="00C742C7"/>
  </w:style>
  <w:style w:type="character" w:customStyle="1" w:styleId="citation-745">
    <w:name w:val="citation-745"/>
    <w:basedOn w:val="Paragrafoarenletra-tipolehenetsia"/>
    <w:rsid w:val="00C742C7"/>
  </w:style>
  <w:style w:type="character" w:customStyle="1" w:styleId="citation-744">
    <w:name w:val="citation-744"/>
    <w:basedOn w:val="Paragrafoarenletra-tipolehenetsia"/>
    <w:rsid w:val="00C742C7"/>
  </w:style>
  <w:style w:type="character" w:customStyle="1" w:styleId="citation-743">
    <w:name w:val="citation-743"/>
    <w:basedOn w:val="Paragrafoarenletra-tipolehenetsia"/>
    <w:rsid w:val="00C742C7"/>
  </w:style>
  <w:style w:type="character" w:customStyle="1" w:styleId="citation-742">
    <w:name w:val="citation-742"/>
    <w:basedOn w:val="Paragrafoarenletra-tipolehenetsia"/>
    <w:rsid w:val="00C742C7"/>
  </w:style>
  <w:style w:type="character" w:customStyle="1" w:styleId="citation-741">
    <w:name w:val="citation-741"/>
    <w:basedOn w:val="Paragrafoarenletra-tipolehenetsia"/>
    <w:rsid w:val="00C742C7"/>
  </w:style>
  <w:style w:type="character" w:customStyle="1" w:styleId="citation-740">
    <w:name w:val="citation-740"/>
    <w:basedOn w:val="Paragrafoarenletra-tipolehenetsia"/>
    <w:rsid w:val="00C742C7"/>
  </w:style>
  <w:style w:type="character" w:customStyle="1" w:styleId="citation-739">
    <w:name w:val="citation-739"/>
    <w:basedOn w:val="Paragrafoarenletra-tipolehenetsia"/>
    <w:rsid w:val="00C742C7"/>
  </w:style>
  <w:style w:type="character" w:customStyle="1" w:styleId="citation-738">
    <w:name w:val="citation-738"/>
    <w:basedOn w:val="Paragrafoarenletra-tipolehenetsia"/>
    <w:rsid w:val="00C742C7"/>
  </w:style>
  <w:style w:type="character" w:customStyle="1" w:styleId="citation-737">
    <w:name w:val="citation-737"/>
    <w:basedOn w:val="Paragrafoarenletra-tipolehenetsia"/>
    <w:rsid w:val="00C742C7"/>
  </w:style>
  <w:style w:type="character" w:customStyle="1" w:styleId="citation-736">
    <w:name w:val="citation-736"/>
    <w:basedOn w:val="Paragrafoarenletra-tipolehenetsia"/>
    <w:rsid w:val="00C742C7"/>
  </w:style>
  <w:style w:type="character" w:customStyle="1" w:styleId="citation-735">
    <w:name w:val="citation-735"/>
    <w:basedOn w:val="Paragrafoarenletra-tipolehenetsia"/>
    <w:rsid w:val="00C742C7"/>
  </w:style>
  <w:style w:type="character" w:customStyle="1" w:styleId="citation-734">
    <w:name w:val="citation-734"/>
    <w:basedOn w:val="Paragrafoarenletra-tipolehenetsia"/>
    <w:rsid w:val="00C742C7"/>
  </w:style>
  <w:style w:type="character" w:customStyle="1" w:styleId="citation-733">
    <w:name w:val="citation-733"/>
    <w:basedOn w:val="Paragrafoarenletra-tipolehenetsia"/>
    <w:rsid w:val="00C742C7"/>
  </w:style>
  <w:style w:type="character" w:customStyle="1" w:styleId="citation-732">
    <w:name w:val="citation-732"/>
    <w:basedOn w:val="Paragrafoarenletra-tipolehenetsia"/>
    <w:rsid w:val="00C742C7"/>
  </w:style>
  <w:style w:type="character" w:customStyle="1" w:styleId="citation-731">
    <w:name w:val="citation-731"/>
    <w:basedOn w:val="Paragrafoarenletra-tipolehenetsia"/>
    <w:rsid w:val="00C742C7"/>
  </w:style>
  <w:style w:type="character" w:customStyle="1" w:styleId="citation-730">
    <w:name w:val="citation-730"/>
    <w:basedOn w:val="Paragrafoarenletra-tipolehenetsia"/>
    <w:rsid w:val="00C742C7"/>
  </w:style>
  <w:style w:type="character" w:customStyle="1" w:styleId="citation-729">
    <w:name w:val="citation-729"/>
    <w:basedOn w:val="Paragrafoarenletra-tipolehenetsia"/>
    <w:rsid w:val="00C742C7"/>
  </w:style>
  <w:style w:type="character" w:customStyle="1" w:styleId="citation-728">
    <w:name w:val="citation-728"/>
    <w:basedOn w:val="Paragrafoarenletra-tipolehenetsia"/>
    <w:rsid w:val="00C742C7"/>
  </w:style>
  <w:style w:type="character" w:customStyle="1" w:styleId="citation-727">
    <w:name w:val="citation-727"/>
    <w:basedOn w:val="Paragrafoarenletra-tipolehenetsia"/>
    <w:rsid w:val="00C742C7"/>
  </w:style>
  <w:style w:type="character" w:customStyle="1" w:styleId="citation-726">
    <w:name w:val="citation-726"/>
    <w:basedOn w:val="Paragrafoarenletra-tipolehenetsia"/>
    <w:rsid w:val="00C742C7"/>
  </w:style>
  <w:style w:type="character" w:customStyle="1" w:styleId="citation-725">
    <w:name w:val="citation-725"/>
    <w:basedOn w:val="Paragrafoarenletra-tipolehenetsia"/>
    <w:rsid w:val="00C742C7"/>
  </w:style>
  <w:style w:type="character" w:customStyle="1" w:styleId="citation-724">
    <w:name w:val="citation-724"/>
    <w:basedOn w:val="Paragrafoarenletra-tipolehenetsia"/>
    <w:rsid w:val="00C742C7"/>
  </w:style>
  <w:style w:type="character" w:customStyle="1" w:styleId="citation-723">
    <w:name w:val="citation-723"/>
    <w:basedOn w:val="Paragrafoarenletra-tipolehenetsia"/>
    <w:rsid w:val="00C742C7"/>
  </w:style>
  <w:style w:type="character" w:customStyle="1" w:styleId="citation-722">
    <w:name w:val="citation-722"/>
    <w:basedOn w:val="Paragrafoarenletra-tipolehenetsia"/>
    <w:rsid w:val="00C742C7"/>
  </w:style>
  <w:style w:type="character" w:customStyle="1" w:styleId="citation-721">
    <w:name w:val="citation-721"/>
    <w:basedOn w:val="Paragrafoarenletra-tipolehenetsia"/>
    <w:rsid w:val="00C742C7"/>
  </w:style>
  <w:style w:type="character" w:customStyle="1" w:styleId="citation-720">
    <w:name w:val="citation-720"/>
    <w:basedOn w:val="Paragrafoarenletra-tipolehenetsia"/>
    <w:rsid w:val="00C742C7"/>
  </w:style>
  <w:style w:type="character" w:customStyle="1" w:styleId="citation-719">
    <w:name w:val="citation-719"/>
    <w:basedOn w:val="Paragrafoarenletra-tipolehenetsia"/>
    <w:rsid w:val="00C742C7"/>
  </w:style>
  <w:style w:type="character" w:customStyle="1" w:styleId="citation-718">
    <w:name w:val="citation-718"/>
    <w:basedOn w:val="Paragrafoarenletra-tipolehenetsia"/>
    <w:rsid w:val="00C742C7"/>
  </w:style>
  <w:style w:type="character" w:customStyle="1" w:styleId="citation-717">
    <w:name w:val="citation-717"/>
    <w:basedOn w:val="Paragrafoarenletra-tipolehenetsia"/>
    <w:rsid w:val="00C742C7"/>
  </w:style>
  <w:style w:type="character" w:customStyle="1" w:styleId="citation-716">
    <w:name w:val="citation-716"/>
    <w:basedOn w:val="Paragrafoarenletra-tipolehenetsia"/>
    <w:rsid w:val="00C742C7"/>
  </w:style>
  <w:style w:type="character" w:customStyle="1" w:styleId="citation-715">
    <w:name w:val="citation-715"/>
    <w:basedOn w:val="Paragrafoarenletra-tipolehenetsia"/>
    <w:rsid w:val="00C742C7"/>
  </w:style>
  <w:style w:type="character" w:customStyle="1" w:styleId="citation-714">
    <w:name w:val="citation-714"/>
    <w:basedOn w:val="Paragrafoarenletra-tipolehenetsia"/>
    <w:rsid w:val="00C742C7"/>
  </w:style>
  <w:style w:type="character" w:customStyle="1" w:styleId="citation-713">
    <w:name w:val="citation-713"/>
    <w:basedOn w:val="Paragrafoarenletra-tipolehenetsia"/>
    <w:rsid w:val="00C742C7"/>
  </w:style>
  <w:style w:type="character" w:customStyle="1" w:styleId="citation-712">
    <w:name w:val="citation-712"/>
    <w:basedOn w:val="Paragrafoarenletra-tipolehenetsia"/>
    <w:rsid w:val="00C742C7"/>
  </w:style>
  <w:style w:type="character" w:customStyle="1" w:styleId="citation-711">
    <w:name w:val="citation-711"/>
    <w:basedOn w:val="Paragrafoarenletra-tipolehenetsia"/>
    <w:rsid w:val="00C742C7"/>
  </w:style>
  <w:style w:type="character" w:customStyle="1" w:styleId="citation-710">
    <w:name w:val="citation-710"/>
    <w:basedOn w:val="Paragrafoarenletra-tipolehenetsia"/>
    <w:rsid w:val="00C742C7"/>
  </w:style>
  <w:style w:type="character" w:customStyle="1" w:styleId="citation-709">
    <w:name w:val="citation-709"/>
    <w:basedOn w:val="Paragrafoarenletra-tipolehenetsia"/>
    <w:rsid w:val="00C742C7"/>
  </w:style>
  <w:style w:type="character" w:customStyle="1" w:styleId="citation-708">
    <w:name w:val="citation-708"/>
    <w:basedOn w:val="Paragrafoarenletra-tipolehenetsia"/>
    <w:rsid w:val="00C742C7"/>
  </w:style>
  <w:style w:type="character" w:customStyle="1" w:styleId="citation-707">
    <w:name w:val="citation-707"/>
    <w:basedOn w:val="Paragrafoarenletra-tipolehenetsia"/>
    <w:rsid w:val="00C742C7"/>
  </w:style>
  <w:style w:type="character" w:customStyle="1" w:styleId="citation-706">
    <w:name w:val="citation-706"/>
    <w:basedOn w:val="Paragrafoarenletra-tipolehenetsia"/>
    <w:rsid w:val="00C742C7"/>
  </w:style>
  <w:style w:type="character" w:customStyle="1" w:styleId="citation-705">
    <w:name w:val="citation-705"/>
    <w:basedOn w:val="Paragrafoarenletra-tipolehenetsia"/>
    <w:rsid w:val="00C742C7"/>
  </w:style>
  <w:style w:type="character" w:customStyle="1" w:styleId="citation-704">
    <w:name w:val="citation-704"/>
    <w:basedOn w:val="Paragrafoarenletra-tipolehenetsia"/>
    <w:rsid w:val="00C742C7"/>
  </w:style>
  <w:style w:type="character" w:customStyle="1" w:styleId="citation-703">
    <w:name w:val="citation-703"/>
    <w:basedOn w:val="Paragrafoarenletra-tipolehenetsia"/>
    <w:rsid w:val="00C742C7"/>
  </w:style>
  <w:style w:type="character" w:customStyle="1" w:styleId="citation-702">
    <w:name w:val="citation-702"/>
    <w:basedOn w:val="Paragrafoarenletra-tipolehenetsia"/>
    <w:rsid w:val="00C742C7"/>
  </w:style>
  <w:style w:type="character" w:customStyle="1" w:styleId="citation-701">
    <w:name w:val="citation-701"/>
    <w:basedOn w:val="Paragrafoarenletra-tipolehenetsia"/>
    <w:rsid w:val="00C742C7"/>
  </w:style>
  <w:style w:type="character" w:customStyle="1" w:styleId="citation-700">
    <w:name w:val="citation-700"/>
    <w:basedOn w:val="Paragrafoarenletra-tipolehenetsia"/>
    <w:rsid w:val="00C742C7"/>
  </w:style>
  <w:style w:type="character" w:customStyle="1" w:styleId="citation-699">
    <w:name w:val="citation-699"/>
    <w:basedOn w:val="Paragrafoarenletra-tipolehenetsia"/>
    <w:rsid w:val="00C742C7"/>
  </w:style>
  <w:style w:type="character" w:customStyle="1" w:styleId="citation-698">
    <w:name w:val="citation-698"/>
    <w:basedOn w:val="Paragrafoarenletra-tipolehenetsia"/>
    <w:rsid w:val="00C742C7"/>
  </w:style>
  <w:style w:type="character" w:customStyle="1" w:styleId="citation-697">
    <w:name w:val="citation-697"/>
    <w:basedOn w:val="Paragrafoarenletra-tipolehenetsia"/>
    <w:rsid w:val="00C742C7"/>
  </w:style>
  <w:style w:type="character" w:customStyle="1" w:styleId="citation-696">
    <w:name w:val="citation-696"/>
    <w:basedOn w:val="Paragrafoarenletra-tipolehenetsia"/>
    <w:rsid w:val="00C742C7"/>
  </w:style>
  <w:style w:type="character" w:customStyle="1" w:styleId="citation-695">
    <w:name w:val="citation-695"/>
    <w:basedOn w:val="Paragrafoarenletra-tipolehenetsia"/>
    <w:rsid w:val="00C742C7"/>
  </w:style>
  <w:style w:type="character" w:customStyle="1" w:styleId="citation-694">
    <w:name w:val="citation-694"/>
    <w:basedOn w:val="Paragrafoarenletra-tipolehenetsia"/>
    <w:rsid w:val="00C742C7"/>
  </w:style>
  <w:style w:type="character" w:customStyle="1" w:styleId="citation-693">
    <w:name w:val="citation-693"/>
    <w:basedOn w:val="Paragrafoarenletra-tipolehenetsia"/>
    <w:rsid w:val="00C742C7"/>
  </w:style>
  <w:style w:type="character" w:customStyle="1" w:styleId="citation-692">
    <w:name w:val="citation-692"/>
    <w:basedOn w:val="Paragrafoarenletra-tipolehenetsia"/>
    <w:rsid w:val="00C742C7"/>
  </w:style>
  <w:style w:type="character" w:customStyle="1" w:styleId="citation-691">
    <w:name w:val="citation-691"/>
    <w:basedOn w:val="Paragrafoarenletra-tipolehenetsia"/>
    <w:rsid w:val="00C742C7"/>
  </w:style>
  <w:style w:type="character" w:customStyle="1" w:styleId="TarterikezKar">
    <w:name w:val="Tarterik ez Kar"/>
    <w:basedOn w:val="Paragrafoarenletra-tipolehenetsia"/>
    <w:link w:val="Tarterikez"/>
    <w:uiPriority w:val="1"/>
    <w:rsid w:val="005E4B8F"/>
  </w:style>
  <w:style w:type="paragraph" w:styleId="EA2">
    <w:name w:val="toc 2"/>
    <w:basedOn w:val="Normala"/>
    <w:next w:val="Normala"/>
    <w:autoRedefine/>
    <w:uiPriority w:val="39"/>
    <w:unhideWhenUsed/>
    <w:rsid w:val="00721D1A"/>
    <w:pPr>
      <w:spacing w:after="100" w:line="259" w:lineRule="auto"/>
      <w:ind w:left="220"/>
    </w:pPr>
    <w:rPr>
      <w:rFonts w:cs="Times New Roman"/>
      <w:lang w:val="eu-ES" w:eastAsia="eu-ES"/>
    </w:rPr>
  </w:style>
  <w:style w:type="paragraph" w:styleId="EA1">
    <w:name w:val="toc 1"/>
    <w:basedOn w:val="Normala"/>
    <w:next w:val="Normala"/>
    <w:autoRedefine/>
    <w:uiPriority w:val="39"/>
    <w:unhideWhenUsed/>
    <w:rsid w:val="00721D1A"/>
    <w:pPr>
      <w:spacing w:after="100" w:line="259" w:lineRule="auto"/>
    </w:pPr>
    <w:rPr>
      <w:rFonts w:cs="Times New Roman"/>
      <w:lang w:val="eu-ES" w:eastAsia="eu-ES"/>
    </w:rPr>
  </w:style>
  <w:style w:type="paragraph" w:styleId="EA3">
    <w:name w:val="toc 3"/>
    <w:basedOn w:val="Normala"/>
    <w:next w:val="Normala"/>
    <w:autoRedefine/>
    <w:uiPriority w:val="39"/>
    <w:unhideWhenUsed/>
    <w:rsid w:val="00721D1A"/>
    <w:pPr>
      <w:spacing w:after="100" w:line="259" w:lineRule="auto"/>
      <w:ind w:left="440"/>
    </w:pPr>
    <w:rPr>
      <w:rFonts w:cs="Times New Roman"/>
      <w:lang w:val="eu-ES" w:eastAsia="eu-ES"/>
    </w:rPr>
  </w:style>
  <w:style w:type="table" w:styleId="5sareta-taulailuna-1enfasia">
    <w:name w:val="Grid Table 5 Dark Accent 1"/>
    <w:basedOn w:val="Taulanormala"/>
    <w:uiPriority w:val="50"/>
    <w:rsid w:val="00B0167A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BE5F1" w:themeFill="accen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4F81BD" w:themeFill="accent1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B8CCE4" w:themeFill="accent1" w:themeFillTint="66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01094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8963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204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979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656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652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7839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footer" Target="footer1.xml"/><Relationship Id="rId3" Type="http://schemas.openxmlformats.org/officeDocument/2006/relationships/customXml" Target="../customXml/item3.xml"/><Relationship Id="rId7" Type="http://schemas.openxmlformats.org/officeDocument/2006/relationships/styles" Target="styles.xml"/><Relationship Id="rId12" Type="http://schemas.openxmlformats.org/officeDocument/2006/relationships/header" Target="head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5" Type="http://schemas.openxmlformats.org/officeDocument/2006/relationships/customXml" Target="../customXml/item5.xml"/><Relationship Id="rId15" Type="http://schemas.openxmlformats.org/officeDocument/2006/relationships/theme" Target="theme/theme1.xml"/><Relationship Id="rId10" Type="http://schemas.openxmlformats.org/officeDocument/2006/relationships/footnotes" Target="footnotes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CoverPageProperties xmlns="http://schemas.microsoft.com/office/2006/coverPageProps">
  <PublishDate/>
  <Abstract>Urratsez-urratseko motorren funtzionamendua, driverren erregulazioa eta DC-DC erregulatzaileen parametrizazioa nola egin behar den aztertzeaz gain, estainatze-teknika praktikoekin osatu</Abstract>
  <CompanyAddress/>
  <CompanyPhone/>
  <CompanyFax/>
  <CompanyEmail/>
</CoverPage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B026C5034DEF31469D687DC74110F0C4" ma:contentTypeVersion="18" ma:contentTypeDescription="Create a new document." ma:contentTypeScope="" ma:versionID="9749a2b4cca231bc632c3989b365264d">
  <xsd:schema xmlns:xsd="http://www.w3.org/2001/XMLSchema" xmlns:xs="http://www.w3.org/2001/XMLSchema" xmlns:p="http://schemas.microsoft.com/office/2006/metadata/properties" xmlns:ns2="fab0e02d-7b70-4413-b572-d44f1292ffc6" xmlns:ns3="328b14d6-6e2c-4870-bd3d-20a4f0e49c9e" targetNamespace="http://schemas.microsoft.com/office/2006/metadata/properties" ma:root="true" ma:fieldsID="ce32c62b3fb0868ee579d14af5c7af3f" ns2:_="" ns3:_="">
    <xsd:import namespace="fab0e02d-7b70-4413-b572-d44f1292ffc6"/>
    <xsd:import namespace="328b14d6-6e2c-4870-bd3d-20a4f0e49c9e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2:lcf76f155ced4ddcb4097134ff3c332f" minOccurs="0"/>
                <xsd:element ref="ns3:TaxCatchAll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2:MediaServiceDateTaken" minOccurs="0"/>
                <xsd:element ref="ns2:MediaLengthInSeconds" minOccurs="0"/>
                <xsd:element ref="ns2:MediaServiceLocation" minOccurs="0"/>
                <xsd:element ref="ns3:SharedWithUsers" minOccurs="0"/>
                <xsd:element ref="ns3:SharedWithDetails" minOccurs="0"/>
                <xsd:element ref="ns2:MediaServiceObjectDetectorVersions" minOccurs="0"/>
                <xsd:element ref="ns2:MediaServiceSearchProperties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ab0e02d-7b70-4413-b572-d44f1292ffc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lcf76f155ced4ddcb4097134ff3c332f" ma:index="13" nillable="true" ma:taxonomy="true" ma:internalName="lcf76f155ced4ddcb4097134ff3c332f" ma:taxonomyFieldName="MediaServiceImageTags" ma:displayName="Image Tags" ma:readOnly="false" ma:fieldId="{5cf76f15-5ced-4ddc-b409-7134ff3c332f}" ma:taxonomyMulti="true" ma:sspId="18748ed3-a044-4069-afca-14a5a74919a6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18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9" nillable="true" ma:displayName="MediaLengthInSeconds" ma:hidden="true" ma:internalName="MediaLengthInSeconds" ma:readOnly="true">
      <xsd:simpleType>
        <xsd:restriction base="dms:Unknown"/>
      </xsd:simpleType>
    </xsd:element>
    <xsd:element name="MediaServiceLocation" ma:index="20" nillable="true" ma:displayName="Location" ma:internalName="MediaServiceLocation" ma:readOnly="true">
      <xsd:simpleType>
        <xsd:restriction base="dms:Text"/>
      </xsd:simpleType>
    </xsd:element>
    <xsd:element name="MediaServiceObjectDetectorVersions" ma:index="23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4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25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28b14d6-6e2c-4870-bd3d-20a4f0e49c9e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d484c96b-0302-40db-b824-a3a76ee72efe}" ma:internalName="TaxCatchAll" ma:showField="CatchAllData" ma:web="328b14d6-6e2c-4870-bd3d-20a4f0e49c9e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21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2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fab0e02d-7b70-4413-b572-d44f1292ffc6">
      <Terms xmlns="http://schemas.microsoft.com/office/infopath/2007/PartnerControls"/>
    </lcf76f155ced4ddcb4097134ff3c332f>
    <TaxCatchAll xmlns="328b14d6-6e2c-4870-bd3d-20a4f0e49c9e" xsi:nil="true"/>
  </documentManagement>
</p:properties>
</file>

<file path=customXml/item5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CB38A293-BB03-4C06-AF28-18EBA5724E05}"/>
</file>

<file path=customXml/itemProps3.xml><?xml version="1.0" encoding="utf-8"?>
<ds:datastoreItem xmlns:ds="http://schemas.openxmlformats.org/officeDocument/2006/customXml" ds:itemID="{1F5BBACA-C442-4ED8-85FB-680A99FEABFC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66E66221-0E29-4D90-90E4-E90D51F99993}">
  <ds:schemaRefs>
    <ds:schemaRef ds:uri="http://schemas.microsoft.com/office/2006/metadata/properties"/>
    <ds:schemaRef ds:uri="http://schemas.microsoft.com/office/infopath/2007/PartnerControls"/>
    <ds:schemaRef ds:uri="fab0e02d-7b70-4413-b572-d44f1292ffc6"/>
    <ds:schemaRef ds:uri="328b14d6-6e2c-4870-bd3d-20a4f0e49c9e"/>
  </ds:schemaRefs>
</ds:datastoreItem>
</file>

<file path=customXml/itemProps5.xml><?xml version="1.0" encoding="utf-8"?>
<ds:datastoreItem xmlns:ds="http://schemas.openxmlformats.org/officeDocument/2006/customXml" ds:itemID="{0ED3044D-8723-4DA1-97DF-1A3EC8AA791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2</Pages>
  <Words>119</Words>
  <Characters>680</Characters>
  <Application>Microsoft Office Word</Application>
  <DocSecurity>0</DocSecurity>
  <Lines>5</Lines>
  <Paragraphs>1</Paragraphs>
  <ScaleCrop>false</ScaleCrop>
  <HeadingPairs>
    <vt:vector size="4" baseType="variant">
      <vt:variant>
        <vt:lpstr>Titulua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LCAMP robotaren muntaketa elektronikoa: Osagaien soldadura, motorren driver-en erregulazioa eta DC-DC bihurgailuak</vt:lpstr>
      <vt:lpstr/>
    </vt:vector>
  </TitlesOfParts>
  <Manager/>
  <Company/>
  <LinksUpToDate>false</LinksUpToDate>
  <CharactersWithSpaces>798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LCAMP robotaren muntaketa elektronikoa: Osagaien soldadura, motorren driver-en erregulazioa eta DC-DC bihurgailuak</dc:title>
  <dc:subject>Osagaien soldadura, motorren driver-en erregulazioa eta DC-DC bihurgailuak</dc:subject>
  <dc:creator>Ane Albisua – Miguel Altuna LHII</dc:creator>
  <cp:keywords/>
  <dc:description>generated by python-docx</dc:description>
  <cp:lastModifiedBy>Ane Albisua</cp:lastModifiedBy>
  <cp:revision>3</cp:revision>
  <dcterms:created xsi:type="dcterms:W3CDTF">2025-07-03T07:21:00Z</dcterms:created>
  <dcterms:modified xsi:type="dcterms:W3CDTF">2025-07-03T07:24:00Z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0x010100B026C5034DEF31469D687DC74110F0C4</vt:lpwstr>
  </property>
  <property fmtid="{D5CDD505-2E9C-101B-9397-08002B2CF9AE}" pid="3" name="MediaServiceImageTags">
    <vt:lpwstr/>
  </property>
</Properties>
</file>